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78" w:rsidRDefault="002B5278" w:rsidP="002B5278">
      <w:pPr>
        <w:autoSpaceDE w:val="0"/>
        <w:autoSpaceDN w:val="0"/>
        <w:spacing w:after="0" w:line="240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B5278" w:rsidRPr="00C85C36" w:rsidRDefault="002B5278" w:rsidP="001859C0">
      <w:pPr>
        <w:autoSpaceDE w:val="0"/>
        <w:autoSpaceDN w:val="0"/>
        <w:spacing w:after="0" w:line="360" w:lineRule="auto"/>
        <w:ind w:left="1494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2B5278" w:rsidRPr="00C85C36" w:rsidRDefault="002B5278" w:rsidP="001859C0">
      <w:pPr>
        <w:autoSpaceDE w:val="0"/>
        <w:autoSpaceDN w:val="0"/>
        <w:spacing w:after="0" w:line="360" w:lineRule="auto"/>
        <w:ind w:left="2286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Министерство образования и науки Республики Татарстан</w:t>
      </w:r>
    </w:p>
    <w:p w:rsidR="002B5278" w:rsidRPr="00C85C36" w:rsidRDefault="002B5278" w:rsidP="001859C0">
      <w:pPr>
        <w:autoSpaceDE w:val="0"/>
        <w:autoSpaceDN w:val="0"/>
        <w:spacing w:after="0" w:line="360" w:lineRule="auto"/>
        <w:ind w:left="822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Исполнительный комитет Апастовского муниципального ра</w:t>
      </w:r>
      <w:r w:rsidR="00437CA0">
        <w:rPr>
          <w:rFonts w:ascii="Times New Roman" w:eastAsia="Times New Roman" w:hAnsi="Times New Roman" w:cs="Times New Roman"/>
          <w:color w:val="000000"/>
          <w:sz w:val="24"/>
        </w:rPr>
        <w:t>й</w:t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она Республики Татарстан</w:t>
      </w:r>
    </w:p>
    <w:p w:rsidR="00CB22CB" w:rsidRDefault="00CB22CB" w:rsidP="001859C0">
      <w:pPr>
        <w:autoSpaceDE w:val="0"/>
        <w:autoSpaceDN w:val="0"/>
        <w:spacing w:after="0" w:line="240" w:lineRule="auto"/>
        <w:ind w:right="36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CB22CB">
        <w:rPr>
          <w:rFonts w:ascii="Times New Roman" w:eastAsia="Times New Roman" w:hAnsi="Times New Roman" w:cs="Times New Roman"/>
          <w:color w:val="000000"/>
          <w:sz w:val="24"/>
        </w:rPr>
        <w:t>МБОУ «Апастовская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средняя школа с углубленным изучением отдельных предметов </w:t>
      </w:r>
    </w:p>
    <w:p w:rsidR="002B5278" w:rsidRDefault="00CB22CB" w:rsidP="001859C0">
      <w:pPr>
        <w:autoSpaceDE w:val="0"/>
        <w:autoSpaceDN w:val="0"/>
        <w:spacing w:after="0" w:line="240" w:lineRule="auto"/>
        <w:ind w:right="36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Апастовского муниципального района Республики Татарстан</w:t>
      </w:r>
      <w:r w:rsidR="002B5278" w:rsidRPr="00CB22CB">
        <w:rPr>
          <w:rFonts w:ascii="Times New Roman" w:eastAsia="Times New Roman" w:hAnsi="Times New Roman" w:cs="Times New Roman"/>
          <w:color w:val="000000"/>
          <w:sz w:val="24"/>
        </w:rPr>
        <w:t>»</w:t>
      </w:r>
    </w:p>
    <w:p w:rsidR="00CB22CB" w:rsidRDefault="00CB22CB" w:rsidP="00CB22CB">
      <w:pPr>
        <w:autoSpaceDE w:val="0"/>
        <w:autoSpaceDN w:val="0"/>
        <w:spacing w:after="0" w:line="240" w:lineRule="auto"/>
        <w:ind w:right="36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CB22CB" w:rsidRDefault="00CB22CB" w:rsidP="00CB22CB">
      <w:pPr>
        <w:autoSpaceDE w:val="0"/>
        <w:autoSpaceDN w:val="0"/>
        <w:spacing w:after="0" w:line="240" w:lineRule="auto"/>
        <w:ind w:right="36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CB22CB" w:rsidRPr="00CB22CB" w:rsidRDefault="00C41873" w:rsidP="00CB22CB">
      <w:pPr>
        <w:autoSpaceDE w:val="0"/>
        <w:autoSpaceDN w:val="0"/>
        <w:spacing w:after="0" w:line="240" w:lineRule="auto"/>
        <w:ind w:right="36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7019925" cy="1838325"/>
            <wp:effectExtent l="0" t="0" r="9525" b="9525"/>
            <wp:docPr id="1" name="Рисунок 1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925" cy="18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278" w:rsidRPr="00C41873" w:rsidRDefault="002B5278" w:rsidP="002B5278">
      <w:pPr>
        <w:autoSpaceDE w:val="0"/>
        <w:autoSpaceDN w:val="0"/>
        <w:spacing w:before="978" w:after="0" w:line="240" w:lineRule="auto"/>
        <w:jc w:val="center"/>
        <w:rPr>
          <w:rFonts w:ascii="Cambria" w:eastAsia="MS Mincho" w:hAnsi="Cambria" w:cs="Times New Roman"/>
        </w:rPr>
      </w:pPr>
      <w:r w:rsidRPr="00C41873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  <w:bookmarkStart w:id="0" w:name="_GoBack"/>
      <w:bookmarkEnd w:id="0"/>
    </w:p>
    <w:p w:rsidR="002B5278" w:rsidRPr="00C41873" w:rsidRDefault="002B5278" w:rsidP="002B5278">
      <w:pPr>
        <w:autoSpaceDE w:val="0"/>
        <w:autoSpaceDN w:val="0"/>
        <w:spacing w:before="70" w:after="0" w:line="240" w:lineRule="auto"/>
        <w:jc w:val="center"/>
        <w:rPr>
          <w:rFonts w:ascii="Cambria" w:eastAsia="MS Mincho" w:hAnsi="Cambria" w:cs="Times New Roman"/>
        </w:rPr>
      </w:pPr>
      <w:r w:rsidRPr="00C41873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C85C36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C41873">
        <w:rPr>
          <w:rFonts w:ascii="Times New Roman" w:eastAsia="Times New Roman" w:hAnsi="Times New Roman" w:cs="Times New Roman"/>
          <w:b/>
          <w:color w:val="000000"/>
          <w:sz w:val="24"/>
        </w:rPr>
        <w:t xml:space="preserve"> 696654)</w:t>
      </w:r>
    </w:p>
    <w:p w:rsidR="002B5278" w:rsidRPr="00C41873" w:rsidRDefault="002B5278" w:rsidP="002B5278">
      <w:pPr>
        <w:autoSpaceDE w:val="0"/>
        <w:autoSpaceDN w:val="0"/>
        <w:spacing w:before="166" w:after="0" w:line="240" w:lineRule="auto"/>
        <w:ind w:right="4114"/>
        <w:jc w:val="right"/>
        <w:rPr>
          <w:rFonts w:ascii="Cambria" w:eastAsia="MS Mincho" w:hAnsi="Cambria" w:cs="Times New Roman"/>
        </w:rPr>
      </w:pPr>
      <w:r w:rsidRPr="00C41873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2B5278" w:rsidRPr="00C41873" w:rsidRDefault="002B5278" w:rsidP="002B5278">
      <w:pPr>
        <w:autoSpaceDE w:val="0"/>
        <w:autoSpaceDN w:val="0"/>
        <w:spacing w:before="70" w:after="0" w:line="240" w:lineRule="auto"/>
        <w:ind w:right="4024"/>
        <w:jc w:val="right"/>
        <w:rPr>
          <w:rFonts w:ascii="Cambria" w:eastAsia="MS Mincho" w:hAnsi="Cambria" w:cs="Times New Roman"/>
        </w:rPr>
      </w:pPr>
      <w:r w:rsidRPr="00C41873">
        <w:rPr>
          <w:rFonts w:ascii="Times New Roman" w:eastAsia="Times New Roman" w:hAnsi="Times New Roman" w:cs="Times New Roman"/>
          <w:color w:val="000000"/>
          <w:sz w:val="24"/>
        </w:rPr>
        <w:t>«Окружающий мир»</w:t>
      </w:r>
    </w:p>
    <w:p w:rsidR="002B5278" w:rsidRPr="00194F11" w:rsidRDefault="002B5278" w:rsidP="002B5278">
      <w:pPr>
        <w:autoSpaceDE w:val="0"/>
        <w:autoSpaceDN w:val="0"/>
        <w:spacing w:before="670" w:after="0" w:line="240" w:lineRule="auto"/>
        <w:ind w:right="2774"/>
        <w:jc w:val="right"/>
        <w:rPr>
          <w:rFonts w:ascii="Cambria" w:eastAsia="MS Mincho" w:hAnsi="Cambria" w:cs="Times New Roman"/>
        </w:rPr>
      </w:pPr>
      <w:r w:rsidRPr="00194F11">
        <w:rPr>
          <w:rFonts w:ascii="Times New Roman" w:eastAsia="Times New Roman" w:hAnsi="Times New Roman" w:cs="Times New Roman"/>
          <w:color w:val="000000"/>
          <w:sz w:val="24"/>
        </w:rPr>
        <w:t>для 2 класса начального общего образования</w:t>
      </w:r>
    </w:p>
    <w:p w:rsidR="002B5278" w:rsidRPr="00194F11" w:rsidRDefault="002B5278" w:rsidP="002B5278">
      <w:pPr>
        <w:autoSpaceDE w:val="0"/>
        <w:autoSpaceDN w:val="0"/>
        <w:spacing w:before="70" w:after="0" w:line="240" w:lineRule="auto"/>
        <w:ind w:right="3712"/>
        <w:jc w:val="right"/>
        <w:rPr>
          <w:rFonts w:ascii="Cambria" w:eastAsia="MS Mincho" w:hAnsi="Cambria" w:cs="Times New Roman"/>
        </w:rPr>
      </w:pPr>
      <w:r w:rsidRPr="00194F11">
        <w:rPr>
          <w:rFonts w:ascii="Times New Roman" w:eastAsia="Times New Roman" w:hAnsi="Times New Roman" w:cs="Times New Roman"/>
          <w:color w:val="000000"/>
          <w:sz w:val="24"/>
        </w:rPr>
        <w:t>на 2022-2023  учебный год</w:t>
      </w:r>
    </w:p>
    <w:p w:rsidR="002B5278" w:rsidRPr="00C85C36" w:rsidRDefault="002B5278" w:rsidP="00437CA0">
      <w:pPr>
        <w:autoSpaceDE w:val="0"/>
        <w:autoSpaceDN w:val="0"/>
        <w:spacing w:before="2112" w:after="0" w:line="240" w:lineRule="auto"/>
        <w:ind w:right="126"/>
        <w:jc w:val="center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Составитель: КалимуллинаЗульфияМинвакиловна</w:t>
      </w:r>
    </w:p>
    <w:p w:rsidR="002B5278" w:rsidRDefault="002B5278" w:rsidP="00437CA0">
      <w:pPr>
        <w:autoSpaceDE w:val="0"/>
        <w:autoSpaceDN w:val="0"/>
        <w:spacing w:before="70" w:after="0" w:line="240" w:lineRule="auto"/>
        <w:ind w:right="122"/>
        <w:jc w:val="center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учитель начальных классов</w:t>
      </w:r>
    </w:p>
    <w:p w:rsidR="002B5278" w:rsidRDefault="002B5278" w:rsidP="002B5278">
      <w:pPr>
        <w:autoSpaceDE w:val="0"/>
        <w:autoSpaceDN w:val="0"/>
        <w:spacing w:before="70" w:after="0" w:line="240" w:lineRule="auto"/>
        <w:ind w:right="122"/>
        <w:jc w:val="right"/>
        <w:rPr>
          <w:rFonts w:ascii="Cambria" w:eastAsia="MS Mincho" w:hAnsi="Cambria" w:cs="Times New Roman"/>
        </w:rPr>
      </w:pPr>
    </w:p>
    <w:p w:rsidR="002B5278" w:rsidRDefault="002B5278" w:rsidP="002B5278">
      <w:pPr>
        <w:autoSpaceDE w:val="0"/>
        <w:autoSpaceDN w:val="0"/>
        <w:spacing w:before="70" w:after="0" w:line="240" w:lineRule="auto"/>
        <w:ind w:right="122"/>
        <w:jc w:val="right"/>
        <w:rPr>
          <w:rFonts w:ascii="Cambria" w:eastAsia="MS Mincho" w:hAnsi="Cambria" w:cs="Times New Roman"/>
        </w:rPr>
      </w:pPr>
    </w:p>
    <w:p w:rsidR="002B5278" w:rsidRDefault="002B5278" w:rsidP="002B5278">
      <w:pPr>
        <w:autoSpaceDE w:val="0"/>
        <w:autoSpaceDN w:val="0"/>
        <w:spacing w:before="70" w:after="0" w:line="240" w:lineRule="auto"/>
        <w:ind w:right="122"/>
        <w:jc w:val="right"/>
        <w:rPr>
          <w:rFonts w:ascii="Cambria" w:eastAsia="MS Mincho" w:hAnsi="Cambria" w:cs="Times New Roman"/>
        </w:rPr>
      </w:pPr>
    </w:p>
    <w:p w:rsidR="002B5278" w:rsidRDefault="002B5278" w:rsidP="002B5278">
      <w:pPr>
        <w:autoSpaceDE w:val="0"/>
        <w:autoSpaceDN w:val="0"/>
        <w:spacing w:before="70" w:after="0" w:line="240" w:lineRule="auto"/>
        <w:ind w:right="122"/>
        <w:jc w:val="right"/>
        <w:rPr>
          <w:rFonts w:ascii="Cambria" w:eastAsia="MS Mincho" w:hAnsi="Cambria" w:cs="Times New Roman"/>
        </w:rPr>
      </w:pPr>
    </w:p>
    <w:p w:rsidR="002B5278" w:rsidRDefault="002B5278" w:rsidP="002B5278">
      <w:pPr>
        <w:autoSpaceDE w:val="0"/>
        <w:autoSpaceDN w:val="0"/>
        <w:spacing w:before="70" w:after="0" w:line="240" w:lineRule="auto"/>
        <w:ind w:right="122"/>
        <w:jc w:val="right"/>
        <w:rPr>
          <w:rFonts w:ascii="Cambria" w:eastAsia="MS Mincho" w:hAnsi="Cambria" w:cs="Times New Roman"/>
        </w:rPr>
      </w:pPr>
    </w:p>
    <w:p w:rsidR="00CB22CB" w:rsidRDefault="00CB22CB" w:rsidP="002B5278">
      <w:pPr>
        <w:autoSpaceDE w:val="0"/>
        <w:autoSpaceDN w:val="0"/>
        <w:spacing w:before="70" w:after="0" w:line="240" w:lineRule="auto"/>
        <w:ind w:right="122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B5278" w:rsidRPr="00C85C36" w:rsidRDefault="002B5278" w:rsidP="002B5278">
      <w:pPr>
        <w:autoSpaceDE w:val="0"/>
        <w:autoSpaceDN w:val="0"/>
        <w:spacing w:before="70" w:after="0" w:line="240" w:lineRule="auto"/>
        <w:ind w:right="122"/>
        <w:jc w:val="center"/>
        <w:rPr>
          <w:rFonts w:ascii="Cambria" w:eastAsia="MS Mincho" w:hAnsi="Cambria" w:cs="Times New Roman"/>
        </w:rPr>
        <w:sectPr w:rsidR="002B5278" w:rsidRPr="00C85C36" w:rsidSect="00716FDB">
          <w:pgSz w:w="11900" w:h="16840"/>
          <w:pgMar w:top="426" w:right="778" w:bottom="296" w:left="738" w:header="720" w:footer="720" w:gutter="0"/>
          <w:cols w:space="720" w:equalWidth="0">
            <w:col w:w="10384" w:space="0"/>
          </w:cols>
          <w:docGrid w:linePitch="360"/>
        </w:sectPr>
      </w:pPr>
      <w:r w:rsidRPr="00C41873">
        <w:rPr>
          <w:rFonts w:ascii="Times New Roman" w:eastAsia="Times New Roman" w:hAnsi="Times New Roman" w:cs="Times New Roman"/>
          <w:color w:val="000000"/>
          <w:sz w:val="24"/>
        </w:rPr>
        <w:t>Апастово 20</w:t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22</w:t>
      </w:r>
    </w:p>
    <w:p w:rsidR="002B5278" w:rsidRDefault="002B5278" w:rsidP="002B527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B5278" w:rsidRPr="00BF67CD" w:rsidRDefault="002B5278" w:rsidP="002B5278">
      <w:pPr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BF67CD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BF67CD" w:rsidRDefault="00BF67CD" w:rsidP="00BF67CD">
      <w:pPr>
        <w:tabs>
          <w:tab w:val="left" w:pos="284"/>
          <w:tab w:val="left" w:pos="567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CD" w:rsidRPr="00BF67CD" w:rsidRDefault="00BF67CD" w:rsidP="00BF67CD">
      <w:pPr>
        <w:tabs>
          <w:tab w:val="left" w:pos="284"/>
          <w:tab w:val="left" w:pos="567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</w:t>
      </w:r>
      <w:r w:rsidRPr="00E7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окружающему миру  для 2-б  классасоставлена</w:t>
      </w:r>
      <w:r w:rsidRPr="00BF6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основе:</w:t>
      </w:r>
    </w:p>
    <w:p w:rsidR="00BF67CD" w:rsidRPr="00BF67CD" w:rsidRDefault="00BF67CD" w:rsidP="00BF67CD">
      <w:pPr>
        <w:numPr>
          <w:ilvl w:val="0"/>
          <w:numId w:val="10"/>
        </w:numPr>
        <w:tabs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2021г., регистрационный номер 64100; </w:t>
      </w:r>
    </w:p>
    <w:p w:rsidR="00BF67CD" w:rsidRPr="00BF67CD" w:rsidRDefault="00BF67CD" w:rsidP="00BF67CD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МБОУ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BF67CD" w:rsidRPr="00BF67CD" w:rsidRDefault="00BF67CD" w:rsidP="00BF67CD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2B5278" w:rsidRPr="00C85C36" w:rsidRDefault="002B5278" w:rsidP="00BF67CD">
      <w:pPr>
        <w:autoSpaceDE w:val="0"/>
        <w:autoSpaceDN w:val="0"/>
        <w:spacing w:before="346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2B5278" w:rsidRPr="00C85C36" w:rsidRDefault="002B5278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2B5278" w:rsidRPr="00C85C36" w:rsidRDefault="002B5278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обучения раскрывает  содержательные 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2B5278" w:rsidRPr="00C85C36" w:rsidRDefault="002B5278" w:rsidP="00BF67CD">
      <w:pPr>
        <w:tabs>
          <w:tab w:val="left" w:pos="180"/>
        </w:tabs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второй год обучения в начальной школе. </w:t>
      </w:r>
      <w:r w:rsidRPr="00C85C36">
        <w:rPr>
          <w:rFonts w:ascii="Cambria" w:eastAsia="MS Mincho" w:hAnsi="Cambria" w:cs="Times New Roman"/>
        </w:rPr>
        <w:tab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C85C36">
        <w:rPr>
          <w:rFonts w:ascii="Cambria" w:eastAsia="MS Mincho" w:hAnsi="Cambria" w:cs="Times New Roman"/>
        </w:rPr>
        <w:tab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Представлены также способы организации дифференцированного обучения.</w:t>
      </w:r>
    </w:p>
    <w:p w:rsidR="002B5278" w:rsidRPr="00C85C36" w:rsidRDefault="002B5278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2B5278" w:rsidRPr="00C85C36" w:rsidRDefault="002B5278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2B5278" w:rsidRPr="00C85C36" w:rsidRDefault="002B5278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предмета.</w:t>
      </w:r>
    </w:p>
    <w:p w:rsidR="002B5278" w:rsidRPr="00C85C36" w:rsidRDefault="002B5278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:rsidR="00BF67CD" w:rsidRPr="00C85C36" w:rsidRDefault="002B5278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  <w:r w:rsidR="00BF67CD" w:rsidRPr="00C85C36">
        <w:rPr>
          <w:rFonts w:ascii="Times New Roman" w:eastAsia="Times New Roman" w:hAnsi="Times New Roman" w:cs="Times New Roman"/>
          <w:color w:val="000000"/>
          <w:sz w:val="24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курса«Окружающий мир» осуществлён на основе следующих ведущих идей: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раскрытие роли человека в природе и обществе;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освоение 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</w:p>
    <w:p w:rsidR="002B5278" w:rsidRDefault="00BF67CD" w:rsidP="00BF67CD">
      <w:pPr>
        <w:tabs>
          <w:tab w:val="left" w:pos="180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Общее число часов, отведённых на изучение курса «Окружающий мир» во 2 классе, составляет 68 часов (два часа в неделю).</w:t>
      </w:r>
    </w:p>
    <w:p w:rsidR="00BF67CD" w:rsidRDefault="00BF67CD" w:rsidP="00BF67CD">
      <w:pPr>
        <w:tabs>
          <w:tab w:val="left" w:pos="180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BF67CD">
        <w:rPr>
          <w:rFonts w:ascii="Times New Roman" w:eastAsia="Times New Roman" w:hAnsi="Times New Roman" w:cs="Times New Roman"/>
          <w:b/>
          <w:i/>
          <w:color w:val="000000"/>
          <w:sz w:val="24"/>
        </w:rPr>
        <w:t>Человек и общество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Наша Родина  —  Россия,  Российская  Федерация  Россия  и её столица на карте. Государственные символы  России.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Герб  Москвы.  Расположение  Москвы на  карте.  Города  России. 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</w:t>
      </w:r>
    </w:p>
    <w:p w:rsidR="00BF67CD" w:rsidRPr="00C85C36" w:rsidRDefault="00BF67CD" w:rsidP="00BF67CD">
      <w:pPr>
        <w:autoSpaceDE w:val="0"/>
        <w:autoSpaceDN w:val="0"/>
        <w:spacing w:before="72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Хозяйственные занятия, профессии жителей родного края. Значение труда в жизни человека и общества.</w:t>
      </w:r>
    </w:p>
    <w:p w:rsidR="00BF67CD" w:rsidRPr="00C85C36" w:rsidRDefault="00BF67CD" w:rsidP="00BF67CD">
      <w:pPr>
        <w:tabs>
          <w:tab w:val="left" w:pos="180"/>
        </w:tabs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BF67CD" w:rsidRPr="00C85C36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BF67CD" w:rsidRPr="00BF67CD" w:rsidRDefault="00BF67CD" w:rsidP="00BF67CD">
      <w:pPr>
        <w:tabs>
          <w:tab w:val="left" w:pos="180"/>
        </w:tabs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  <w:b/>
        </w:rPr>
      </w:pPr>
      <w:r w:rsidRPr="00BF67CD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Человек и природа </w:t>
      </w:r>
    </w:p>
    <w:p w:rsidR="00BF67CD" w:rsidRPr="00C85C36" w:rsidRDefault="00BF67CD" w:rsidP="00BF67CD">
      <w:pPr>
        <w:tabs>
          <w:tab w:val="left" w:pos="180"/>
        </w:tabs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:rsidR="00BF67CD" w:rsidRPr="00C85C36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F67CD" w:rsidRPr="00C85C36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F67CD" w:rsidRPr="00C85C36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Красная книга России, её значение, отдельные представители растений и животных Красной книги.</w:t>
      </w:r>
    </w:p>
    <w:p w:rsidR="00BF67CD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Заповедники, природные парки. Охрана природы. Правила нравственного поведения на природе.</w:t>
      </w:r>
    </w:p>
    <w:p w:rsidR="00BF67CD" w:rsidRPr="00BF67CD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  <w:b/>
        </w:rPr>
      </w:pPr>
      <w:r w:rsidRPr="00BF67CD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Правила безопасной жизни </w:t>
      </w:r>
    </w:p>
    <w:p w:rsidR="00BF67CD" w:rsidRPr="00C85C36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F67CD" w:rsidRPr="00C85C36" w:rsidRDefault="00BF67CD" w:rsidP="00BF67CD">
      <w:pPr>
        <w:autoSpaceDE w:val="0"/>
        <w:autoSpaceDN w:val="0"/>
        <w:spacing w:before="7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BF67CD" w:rsidRPr="00C85C36" w:rsidRDefault="00BF67CD" w:rsidP="00BF67CD">
      <w:pPr>
        <w:autoSpaceDE w:val="0"/>
        <w:autoSpaceDN w:val="0"/>
        <w:spacing w:before="190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Универсальные учебные действия (пропедевтический уровень) </w:t>
      </w: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Познавательные универсальные учебные действия: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ориентироваться в методах познания природы (наблюдение, опыт, сравнение, измерение);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на основе наблюдения определять состояние вещества (жидкое, твёрдое, газообразное);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символы РФ;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деревья, кустарники, травы; приводить примеры (в пределах изученного); —  группировать растения: дикорастущие и культурные; лекарственные и ядовитые (в пределах изученного);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различать прошлое, настоящее, будущее.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Работа с информацией: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информацию, представленную в тексте, графически, аудиовизуально;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читать информацию, представленную в схеме, таблице;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используя текстовую информацию, заполнять таблицы; дополнять схемы;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соотносить пример (рисунок, предложенную ситуацию) со временем протекания.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 xml:space="preserve">Коммуникативные универсальные учебные действия: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1. ориентироваться в терминах (понятиях), соотносить их с краткой характеристикой: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понятия и термины, связанные с миром природы (среда обитания, тело, явление, вещество; заповедник);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F67CD" w:rsidRPr="00C85C36" w:rsidRDefault="00BF67CD" w:rsidP="00BF67CD">
      <w:pPr>
        <w:tabs>
          <w:tab w:val="left" w:pos="284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2. описывать условия жизни на Земле, отличие нашей планеты от других планет Солнечной системы; </w:t>
      </w:r>
      <w:r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 </w:t>
      </w:r>
      <w:r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  <w:r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5. приводить примеры растений и животных, занесённых в Красную книгу России (на примере своей местности); </w:t>
      </w:r>
      <w:r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6. описывать современные события от имени их участника.</w:t>
      </w:r>
    </w:p>
    <w:p w:rsidR="00BF67CD" w:rsidRPr="00C85C36" w:rsidRDefault="00BF67CD" w:rsidP="00BF67CD">
      <w:pPr>
        <w:tabs>
          <w:tab w:val="left" w:pos="284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Регулятивные универсальные учебные действия:</w:t>
      </w:r>
    </w:p>
    <w:p w:rsidR="00BF67CD" w:rsidRPr="00C85C36" w:rsidRDefault="00BF67CD" w:rsidP="00BF67CD">
      <w:pPr>
        <w:tabs>
          <w:tab w:val="left" w:pos="284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следовать образцу, предложенному плану и инструкции при решении учебной задачи;</w:t>
      </w:r>
    </w:p>
    <w:p w:rsidR="00BF67CD" w:rsidRPr="00C85C36" w:rsidRDefault="00BF67CD" w:rsidP="00BF67CD">
      <w:pPr>
        <w:tabs>
          <w:tab w:val="left" w:pos="284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:rsidR="00BF67CD" w:rsidRPr="00C85C36" w:rsidRDefault="00BF67CD" w:rsidP="00BF67CD">
      <w:pPr>
        <w:tabs>
          <w:tab w:val="left" w:pos="284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BF67CD" w:rsidRPr="00C85C36" w:rsidRDefault="00BF67CD" w:rsidP="00BF67CD">
      <w:pPr>
        <w:tabs>
          <w:tab w:val="left" w:pos="284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Совместная деятельность: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- </w:t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определять причины возможных конфликтов, выбирать (изпредложенных) способы их разрешения.</w:t>
      </w:r>
    </w:p>
    <w:p w:rsidR="00BF67CD" w:rsidRDefault="00BF67CD" w:rsidP="00BF67CD">
      <w:pPr>
        <w:autoSpaceDE w:val="0"/>
        <w:autoSpaceDN w:val="0"/>
        <w:spacing w:after="0"/>
        <w:ind w:left="284" w:right="-11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BF67CD" w:rsidRPr="00C85C36" w:rsidRDefault="00BF67CD" w:rsidP="00BF67CD">
      <w:pPr>
        <w:tabs>
          <w:tab w:val="left" w:pos="180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Изучение предмета "Окружающий мир"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F67CD" w:rsidRPr="00C85C36" w:rsidRDefault="00BF67CD" w:rsidP="00BF67CD">
      <w:pPr>
        <w:autoSpaceDE w:val="0"/>
        <w:autoSpaceDN w:val="0"/>
        <w:spacing w:before="226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BF67CD" w:rsidRPr="00C85C36" w:rsidRDefault="00BF67CD" w:rsidP="00BF67CD">
      <w:pPr>
        <w:tabs>
          <w:tab w:val="left" w:pos="180"/>
        </w:tabs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Cambria" w:eastAsia="MS Mincho" w:hAnsi="Cambria" w:cs="Times New Roman"/>
        </w:rPr>
        <w:tab/>
      </w: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Гражданско-патриотического воспитания: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Духовно-нравственного воспитания: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Эстетического воспитания: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информационной);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Трудового воспитания: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Экологического воспитания: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ориентация в деятельности на первоначальные представления о научной картине мира;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BF67CD" w:rsidRPr="00C85C36" w:rsidRDefault="00BF67CD" w:rsidP="00BF67CD">
      <w:pPr>
        <w:autoSpaceDE w:val="0"/>
        <w:autoSpaceDN w:val="0"/>
        <w:spacing w:before="286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Познавательныеуниверсальные учебные действия: </w:t>
      </w: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1)  Базовые логические действия: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объединять части объекта (объекты) по определённому признаку;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2)  Базовые исследовательские действия: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последствия; коллективный труд и его результаты и др. 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F67CD" w:rsidRPr="00C85C36" w:rsidRDefault="00BF67CD" w:rsidP="00BF67CD">
      <w:pPr>
        <w:autoSpaceDE w:val="0"/>
        <w:autoSpaceDN w:val="0"/>
        <w:spacing w:before="178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3)  Работа с информацией: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F67CD" w:rsidRPr="00C85C36" w:rsidRDefault="00BF67CD" w:rsidP="00BF67CD">
      <w:pPr>
        <w:autoSpaceDE w:val="0"/>
        <w:autoSpaceDN w:val="0"/>
        <w:spacing w:before="178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Коммуникативные универсальные учебные действия: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создавать устные и письменные тексты (описание, рассуждение, повествование);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Регулятивные универсальные учебные действия: </w:t>
      </w: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1)  Самоорганизация: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выстраивать последовательность выбранных действий и операций.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2)  Самоконтроль: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осуществлять контроль процесса и результата своей деятельности;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i/>
          <w:color w:val="000000"/>
          <w:sz w:val="24"/>
        </w:rPr>
        <w:t>3)  Самооценка</w:t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оценивать целесообразность выбранных способов действия, при необходимости корректировать их.</w:t>
      </w:r>
    </w:p>
    <w:p w:rsidR="00BF67CD" w:rsidRPr="00C85C36" w:rsidRDefault="00BF67CD" w:rsidP="00BF67CD">
      <w:pPr>
        <w:autoSpaceDE w:val="0"/>
        <w:autoSpaceDN w:val="0"/>
        <w:spacing w:before="178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Совместная деятельность: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значение коллективной деятельности для успешного решения учебной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готовность руководить, выполнять поручения, подчиняться;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ответственно выполнять свою часть работы.</w:t>
      </w:r>
    </w:p>
    <w:p w:rsidR="00BF67CD" w:rsidRPr="00C85C36" w:rsidRDefault="00BF67CD" w:rsidP="00BF67CD">
      <w:pPr>
        <w:autoSpaceDE w:val="0"/>
        <w:autoSpaceDN w:val="0"/>
        <w:spacing w:before="288"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во </w:t>
      </w:r>
      <w:r w:rsidRPr="00C85C36">
        <w:rPr>
          <w:rFonts w:ascii="Times New Roman" w:eastAsia="Times New Roman" w:hAnsi="Times New Roman" w:cs="Times New Roman"/>
          <w:b/>
          <w:color w:val="000000"/>
          <w:sz w:val="24"/>
        </w:rPr>
        <w:t xml:space="preserve">2 классе </w:t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обучающийся научится: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Россию на карте мира, на карте России - Москву, свой регион и его главный город;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узнавать государственную символику Российской Федерации (гимн, герб, флаг) и своего региона;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F67CD" w:rsidRPr="00C85C36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>—  приводить примеры изученных традиций, обычаев и праздников народов родного края;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важных событий прошлого и настоящего родного края; трудовой деятельности и профессий жителей родного края;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проводить, соблюдая правила безопасного труда, несложные наблюдения и опыты с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природными объектами, измерения;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приводить примеры изученных взаимосвязей в природе, при меры, иллюстрирующие значение природы в жизни человека;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группировать изученные объекты живой и неживой природы по предложенным признакам;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—  сравнивать объекты живой и неживой природы на основе внешних признаков;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ориентироваться на местности по местным природным при знакам, Солнцу, компасу;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 создавать  по  заданному  плану  развёрнутые  высказывания о природе и обществе;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для ответов на вопросы небольшие тексты о природе и обществе;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безопасного поведения в школе, правила безопасного поведения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пассажира наземного транспорта и метро;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Cambria" w:eastAsia="MS Mincho" w:hAnsi="Cambria" w:cs="Times New Roman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режим дня и питания; </w:t>
      </w:r>
    </w:p>
    <w:p w:rsidR="00BF67CD" w:rsidRDefault="00BF67CD" w:rsidP="00BF67CD">
      <w:pPr>
        <w:autoSpaceDE w:val="0"/>
        <w:autoSpaceDN w:val="0"/>
        <w:spacing w:after="0"/>
        <w:ind w:right="-1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85C36">
        <w:rPr>
          <w:rFonts w:ascii="Times New Roman" w:eastAsia="Times New Roman" w:hAnsi="Times New Roman" w:cs="Times New Roman"/>
          <w:color w:val="000000"/>
          <w:sz w:val="24"/>
        </w:rPr>
        <w:t xml:space="preserve">—  безопасно использовать мессенджеры Интернета в условиях контролируемого доступа в Интернет; </w:t>
      </w:r>
      <w:r w:rsidRPr="00C85C36">
        <w:rPr>
          <w:rFonts w:ascii="Cambria" w:eastAsia="MS Mincho" w:hAnsi="Cambria" w:cs="Times New Roman"/>
        </w:rPr>
        <w:br/>
      </w:r>
      <w:r w:rsidRPr="00C85C36">
        <w:rPr>
          <w:rFonts w:ascii="Times New Roman" w:eastAsia="Times New Roman" w:hAnsi="Times New Roman" w:cs="Times New Roman"/>
          <w:color w:val="000000"/>
          <w:sz w:val="24"/>
        </w:rPr>
        <w:t>—  безопасно осуществлять коммуникацию в школьных сообществах с помощью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учителя в случае необходимости</w:t>
      </w:r>
    </w:p>
    <w:p w:rsidR="00BF67CD" w:rsidRDefault="00BF67CD" w:rsidP="00BF67CD">
      <w:pPr>
        <w:ind w:right="-11"/>
        <w:jc w:val="both"/>
        <w:rPr>
          <w:rFonts w:ascii="Cambria" w:eastAsia="MS Mincho" w:hAnsi="Cambria" w:cs="Times New Roman"/>
        </w:rPr>
      </w:pPr>
    </w:p>
    <w:p w:rsidR="00BF67CD" w:rsidRDefault="00BF67CD" w:rsidP="00BF67CD">
      <w:pPr>
        <w:ind w:right="-11"/>
        <w:jc w:val="both"/>
        <w:rPr>
          <w:rFonts w:ascii="Cambria" w:eastAsia="MS Mincho" w:hAnsi="Cambria" w:cs="Times New Roman"/>
        </w:rPr>
      </w:pPr>
    </w:p>
    <w:p w:rsidR="00DD487C" w:rsidRPr="00C85C36" w:rsidRDefault="00DD487C" w:rsidP="002B5278">
      <w:pPr>
        <w:spacing w:line="240" w:lineRule="auto"/>
        <w:ind w:right="-11"/>
        <w:jc w:val="both"/>
        <w:rPr>
          <w:rFonts w:ascii="Cambria" w:eastAsia="MS Mincho" w:hAnsi="Cambria" w:cs="Times New Roman"/>
        </w:rPr>
        <w:sectPr w:rsidR="00DD487C" w:rsidRPr="00C85C36" w:rsidSect="00C85C36">
          <w:pgSz w:w="11900" w:h="16840"/>
          <w:pgMar w:top="298" w:right="985" w:bottom="450" w:left="666" w:header="720" w:footer="720" w:gutter="0"/>
          <w:cols w:space="720" w:equalWidth="0">
            <w:col w:w="10249" w:space="0"/>
          </w:cols>
          <w:docGrid w:linePitch="360"/>
        </w:sectPr>
      </w:pPr>
    </w:p>
    <w:p w:rsidR="002B5278" w:rsidRPr="00C85C36" w:rsidRDefault="002B5278" w:rsidP="002B5278">
      <w:pPr>
        <w:autoSpaceDE w:val="0"/>
        <w:autoSpaceDN w:val="0"/>
        <w:spacing w:after="78" w:line="240" w:lineRule="auto"/>
        <w:ind w:right="-11"/>
        <w:jc w:val="both"/>
        <w:rPr>
          <w:rFonts w:ascii="Cambria" w:eastAsia="MS Mincho" w:hAnsi="Cambria" w:cs="Times New Roman"/>
        </w:rPr>
      </w:pPr>
    </w:p>
    <w:p w:rsidR="00222343" w:rsidRDefault="00222343" w:rsidP="002B5278">
      <w:pPr>
        <w:autoSpaceDE w:val="0"/>
        <w:autoSpaceDN w:val="0"/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22343" w:rsidRPr="00C85C36" w:rsidRDefault="00222343" w:rsidP="00222343">
      <w:pPr>
        <w:autoSpaceDE w:val="0"/>
        <w:autoSpaceDN w:val="0"/>
        <w:spacing w:after="258" w:line="240" w:lineRule="auto"/>
        <w:rPr>
          <w:rFonts w:ascii="Cambria" w:eastAsia="MS Mincho" w:hAnsi="Cambria" w:cs="Times New Roman"/>
          <w:lang w:val="en-US"/>
        </w:rPr>
      </w:pPr>
      <w:r w:rsidRPr="00C85C36">
        <w:rPr>
          <w:rFonts w:ascii="Times New Roman" w:eastAsia="Times New Roman" w:hAnsi="Times New Roman" w:cs="Times New Roman"/>
          <w:b/>
          <w:color w:val="000000"/>
          <w:w w:val="101"/>
          <w:sz w:val="19"/>
          <w:lang w:val="en-US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851"/>
        <w:gridCol w:w="1134"/>
        <w:gridCol w:w="992"/>
        <w:gridCol w:w="992"/>
        <w:gridCol w:w="3544"/>
        <w:gridCol w:w="1134"/>
        <w:gridCol w:w="4021"/>
      </w:tblGrid>
      <w:tr w:rsidR="00222343" w:rsidRPr="00DE3ED7" w:rsidTr="00BF67CD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right="14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№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Количествочасов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firstLine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Дата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изучения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Видыдеятельности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Виды, формыконтроля</w:t>
            </w:r>
          </w:p>
        </w:tc>
        <w:tc>
          <w:tcPr>
            <w:tcW w:w="4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Электронные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(цифровые)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образовательныересурсы</w:t>
            </w:r>
          </w:p>
        </w:tc>
      </w:tr>
      <w:tr w:rsidR="00222343" w:rsidRPr="00DE3ED7" w:rsidTr="00BF67CD">
        <w:trPr>
          <w:trHeight w:hRule="exact" w:val="95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контрольныеработы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Практи</w:t>
            </w:r>
          </w:p>
          <w:p w:rsidR="00222343" w:rsidRPr="00DE3ED7" w:rsidRDefault="00222343" w:rsidP="00BF67C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ческиеработы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343" w:rsidRPr="00DE3ED7" w:rsidTr="00BF67C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 1.</w:t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Человек и общество.</w:t>
            </w:r>
          </w:p>
        </w:tc>
      </w:tr>
      <w:tr w:rsidR="00222343" w:rsidRPr="00E7469E" w:rsidTr="00BF67CD">
        <w:trPr>
          <w:trHeight w:hRule="exact" w:val="206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1.1.</w:t>
            </w:r>
          </w:p>
        </w:tc>
        <w:tc>
          <w:tcPr>
            <w:tcW w:w="23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4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03.09.</w:t>
            </w:r>
          </w:p>
          <w:p w:rsidR="00222343" w:rsidRPr="00380112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Рассказ учителя;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рассматривание;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иллюстраций;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чтение текстов о;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федеративном устройстве России;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 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многонациональном составе населения страны;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E7469E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МЭО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://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-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.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 xml:space="preserve">/ 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РЭШ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://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.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.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 xml:space="preserve">/ </w:t>
            </w:r>
            <w:r w:rsidRPr="00E7469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br/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ИНФОУРОК</w:t>
            </w:r>
            <w:r w:rsidRPr="00E7469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br/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://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.</w:t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 xml:space="preserve">/ </w:t>
            </w:r>
            <w:r w:rsidRPr="00E7469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br/>
            </w:r>
            <w:r w:rsidRPr="00CB22C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МУЛЬТИУРОК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://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E7469E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br/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://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/ </w:t>
            </w:r>
            <w:r w:rsidRPr="00186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186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РУ</w:t>
            </w:r>
            <w:r w:rsidRPr="00E7469E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://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/5-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E7469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-790</w:t>
            </w:r>
          </w:p>
        </w:tc>
      </w:tr>
      <w:tr w:rsidR="00222343" w:rsidRPr="00DB3E6C" w:rsidTr="00BF67CD">
        <w:trPr>
          <w:trHeight w:hRule="exact" w:val="22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186EDB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86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Государственные символы России, символика  своего региона.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186EDB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86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186EDB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86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186EDB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86ED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80112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Рассказ учителя, рассматривание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иллюстраций, чтение текстов о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федеративном устройстве России, о многонациональном составе населения страны;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E141A0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194F11" w:rsidRDefault="00222343" w:rsidP="00BF67CD">
            <w:pPr>
              <w:autoSpaceDE w:val="0"/>
              <w:autoSpaceDN w:val="0"/>
              <w:spacing w:before="64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Москва — столица. Достопримечательности Москвы. </w:t>
            </w:r>
            <w:r w:rsidRPr="00194F1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Страницы истории Москвы.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10.09</w:t>
            </w:r>
          </w:p>
          <w:p w:rsidR="00222343" w:rsidRPr="00380112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Рассказ учителя, рассматривание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иллюстраций, чтение текстов о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федеративном устройстве России, о многонациональном составе населения страны;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7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 Дидактическаяигра;;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E141A0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84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lastRenderedPageBreak/>
              <w:t>1.4.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Города России. Свой регион и его столица на карте РФ.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80112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с картой: Россия, Москва, Санкт-Петербург, наш регион на карте РФ;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Игра-путешествие по теме «Работаем экскурсоводами;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проводим экскурсии по Москве; Казани;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с картой: Россия;; Москва;; Татарстан; наш регион на карте РФ;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опрос;;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Дидактическаяигра;;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E141A0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06F9B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21.09</w:t>
            </w:r>
          </w:p>
          <w:p w:rsidR="00222343" w:rsidRPr="00380112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Чтение текстов учебника о народах России, об их традициях, обычаях, праздниках;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Контрольнаяработа;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E141A0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4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Родной край, его природные и культурные достопримечательности.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Чтение текстов учебника о народах России; об их традициях;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обычаях;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праздниках;;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сообщения об истории родного края 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Практическаяработа;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E141A0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E141A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Значимые события истории родного края. Свой регион и его главный город   на карте.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E6D7E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 сообщения об истории родного края (при помощи взрослых;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 дополнительных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источников информации);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7C31E9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</w:tbl>
    <w:p w:rsidR="00222343" w:rsidRPr="00DB3E6C" w:rsidRDefault="00222343" w:rsidP="00222343">
      <w:pPr>
        <w:spacing w:line="240" w:lineRule="auto"/>
        <w:rPr>
          <w:rFonts w:ascii="Times New Roman" w:eastAsia="MS Mincho" w:hAnsi="Times New Roman" w:cs="Times New Roman"/>
          <w:sz w:val="24"/>
          <w:szCs w:val="24"/>
        </w:rPr>
        <w:sectPr w:rsidR="00222343" w:rsidRPr="00DB3E6C">
          <w:pgSz w:w="16840" w:h="11900"/>
          <w:pgMar w:top="282" w:right="640" w:bottom="53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22343" w:rsidRPr="00DB3E6C" w:rsidRDefault="00222343" w:rsidP="00222343">
      <w:pPr>
        <w:autoSpaceDE w:val="0"/>
        <w:autoSpaceDN w:val="0"/>
        <w:spacing w:after="66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851"/>
        <w:gridCol w:w="1134"/>
        <w:gridCol w:w="992"/>
        <w:gridCol w:w="992"/>
        <w:gridCol w:w="3544"/>
        <w:gridCol w:w="1134"/>
        <w:gridCol w:w="4021"/>
      </w:tblGrid>
      <w:tr w:rsidR="00222343" w:rsidRPr="00DB3E6C" w:rsidTr="00BF67CD">
        <w:trPr>
          <w:trHeight w:hRule="exact" w:val="23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1.8.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Хозяйственные  занятия, профессии жителей родного  края. Значение труда в жизни человека и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06F9B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06F9B">
              <w:rPr>
                <w:rFonts w:ascii="Times New Roman" w:eastAsia="Times New Roman" w:hAnsi="Times New Roman" w:cs="Times New Roman"/>
                <w:color w:val="FF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 по теме «Зачем чело век трудится?»;;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Дидактическая игра по теме «Профессии города и села»;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Проверочная 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7C31E9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1.9.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7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Семья </w:t>
            </w:r>
            <w:r w:rsidRPr="00DE3ED7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 xml:space="preserve">— </w:t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коллектив. Семейное древо. Семейные ценности.и традиции.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06F9B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8.10</w:t>
            </w:r>
          </w:p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Обсуждение обязанностей в семье,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семейных традиций, совместный труд и отдых;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 по теме «Послушаем друг друга;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расскажем о своей семье»;;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 Практическаяработа;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7C31E9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7C31E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1.10.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Совместный  труд и отдых. Участие детей в делах семьи.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Обсуждение обязанностей в семье,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семейных традиций, совместный труд и отдых;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DB2B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1.11.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4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Правила культурного поведения в общественных местах.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06F9B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диалог по теме «Оцени себя —умеешь ли ты сдерживать эмоции?»;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Практическаяработа;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DB2B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</w:tbl>
    <w:p w:rsidR="00222343" w:rsidRPr="00DB3E6C" w:rsidRDefault="00222343" w:rsidP="00222343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222343" w:rsidRPr="00DB3E6C" w:rsidRDefault="00222343" w:rsidP="00222343">
      <w:pPr>
        <w:spacing w:line="240" w:lineRule="auto"/>
        <w:rPr>
          <w:rFonts w:ascii="Times New Roman" w:eastAsia="MS Mincho" w:hAnsi="Times New Roman" w:cs="Times New Roman"/>
          <w:sz w:val="24"/>
          <w:szCs w:val="24"/>
        </w:rPr>
        <w:sectPr w:rsidR="00222343" w:rsidRPr="00DB3E6C">
          <w:pgSz w:w="16840" w:h="11900"/>
          <w:pgMar w:top="284" w:right="640" w:bottom="46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22343" w:rsidRPr="00DB3E6C" w:rsidRDefault="00222343" w:rsidP="00222343">
      <w:pPr>
        <w:autoSpaceDE w:val="0"/>
        <w:autoSpaceDN w:val="0"/>
        <w:spacing w:after="66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851"/>
        <w:gridCol w:w="1134"/>
        <w:gridCol w:w="992"/>
        <w:gridCol w:w="992"/>
        <w:gridCol w:w="3544"/>
        <w:gridCol w:w="1134"/>
        <w:gridCol w:w="4021"/>
      </w:tblGrid>
      <w:tr w:rsidR="00222343" w:rsidRPr="00DB3E6C" w:rsidTr="00BF67CD">
        <w:trPr>
          <w:trHeight w:hRule="exact" w:val="29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1.12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Доброта, справедливость, честность, уважение к чужому мнению и особенностям других людей — главные правила взаимоотношений членов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22.10</w:t>
            </w:r>
          </w:p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Анализ ситуаций, раскрывающих примеры гуманного отношения к людям;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Контрольнаяработа;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DB2B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DB2B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E3ED7" w:rsidTr="00BF67CD">
        <w:trPr>
          <w:trHeight w:hRule="exact" w:val="551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Итогопоразделу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16</w:t>
            </w:r>
          </w:p>
          <w:p w:rsidR="00222343" w:rsidRDefault="00222343" w:rsidP="00BF67CD">
            <w:pPr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222343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222343" w:rsidRPr="00C25C28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343" w:rsidRPr="00DE3ED7" w:rsidTr="00BF67CD">
        <w:trPr>
          <w:trHeight w:hRule="exact" w:val="573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 2.</w:t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Человек и природа.</w:t>
            </w:r>
          </w:p>
        </w:tc>
      </w:tr>
      <w:tr w:rsidR="00222343" w:rsidRPr="00DB3E6C" w:rsidTr="00BF67CD">
        <w:trPr>
          <w:trHeight w:hRule="exact" w:val="22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Наблюдения, опыты, измерения. Звёзды и созвездия, наблюдения звёздного неба. </w:t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Планеты.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09.11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12.11</w:t>
            </w:r>
          </w:p>
          <w:p w:rsidR="00222343" w:rsidRPr="00073B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Просмотр и обсуждение иллюстраций;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видеофрагментов и других материалов (по выбору) на тему «Звёздное небо Созвездия»; 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 Практическаяработа;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Чем Земля отличается от других планет. </w:t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УсловияжизнинаЗемле.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19.11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23.11</w:t>
            </w:r>
          </w:p>
          <w:p w:rsidR="00222343" w:rsidRPr="00C77CE4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диалог по теме «Чем Земля отличается от других планет»;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lastRenderedPageBreak/>
              <w:t>2.3.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4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Изображения Земли: глобус, карта, план.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30.11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03.12</w:t>
            </w:r>
          </w:p>
          <w:p w:rsidR="00222343" w:rsidRPr="00C77CE4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Практическаяработа с глобусом;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6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Картамира. Материки, океаны.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10.12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14.12</w:t>
            </w:r>
          </w:p>
          <w:p w:rsidR="00222343" w:rsidRPr="00C77CE4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Рассказ учителя, работа с текстом учебника: описание и особенности океанов и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материков на Земле;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Контрольнаяработа;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6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7D3B33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21.12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24.12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11.01.</w:t>
            </w:r>
          </w:p>
          <w:p w:rsidR="00222343" w:rsidRPr="00C77CE4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работа с картой: «Как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показывать объекты на настенной карте»;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39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Многообразие растений. Деревья, кустарники, травы.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14.01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18.01</w:t>
            </w:r>
          </w:p>
          <w:p w:rsidR="00222343" w:rsidRPr="00C77CE4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Экскурсия в парк: сравнение деревьев, кустарников, трав;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Экскурсия;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lastRenderedPageBreak/>
              <w:t>2.7.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Дикорастущие и культурныерастения.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25.01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28.01</w:t>
            </w:r>
          </w:p>
          <w:p w:rsidR="00222343" w:rsidRPr="00C77CE4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7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Классификация растений (по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иллюстрациям): дикорастущие —культурные;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6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2.8.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Связи в природе. Годовой ход изменений в жизни растения.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A16DC3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C77CE4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группах с иллюстративным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материалом: составление коллективного рассказа по теме «Каким бывает растение в разные сезоны»;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6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2.9.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Мирживотных (фауна).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08.02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11.02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Дидактическая игра по теме «Угадай животное по описанию»;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Дидактическаяигра;;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33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2.10.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Насекомые, рыбы, птицы, звери, земноводные, пресмыкающиеся: общая характеристика (особенности внешнего вида, движений, питания,  размножения).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7D3B33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18.02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22.02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25.02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Логическая задача по теме «Найди ошибку— какое животное попало в эту группу случайно»;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lastRenderedPageBreak/>
              <w:t>2.11.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Сезоннаяжизньживотных.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Ролевая игра по теме «Собрание в лесу —кто как готовится к зиме»;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Контрольнаяработа;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26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2.12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08.03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 по теме «Что такое Красная книга?»;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Просмотр и обсуждение иллюстраций,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видеофрагментов и других материалов (по выбору) на тему: «Растения и животные </w:t>
            </w:r>
            <w:r w:rsidRPr="00DE3ED7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Красной книги»;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 Практическаяработа;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B3E6C" w:rsidTr="00BF67CD">
        <w:trPr>
          <w:trHeight w:hRule="exact" w:val="24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2.13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7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A16DC3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15.03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Коллективное составление памятки по теме«Правила поведения в заповедных местах»;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Контрольнаяработа;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E5778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E57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  <w:tr w:rsidR="00222343" w:rsidRPr="00DE3ED7" w:rsidTr="00BF67CD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Итогопоразделу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A16DC3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343" w:rsidRPr="00DE3ED7" w:rsidTr="00BF67C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 3.</w:t>
            </w: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Правилабезопаснойжизни.</w:t>
            </w:r>
          </w:p>
        </w:tc>
      </w:tr>
      <w:tr w:rsidR="00222343" w:rsidRPr="00DB3E6C" w:rsidTr="00BF67CD">
        <w:trPr>
          <w:trHeight w:hRule="exact" w:val="229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66" w:after="0" w:line="240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22.03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 по теме «Зачем нужен режим дня? </w:t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Почемунужноправильнопитаться?»;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ind w:left="142"/>
            </w:pP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mob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com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resh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edu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D7F4D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AD7F4D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infourok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en-US"/>
              </w:rPr>
              <w:t>ru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AD7F4D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multiurok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D7F4D">
              <w:rPr>
                <w:rFonts w:ascii="Times New Roman" w:eastAsia="MS Mincho" w:hAnsi="Times New Roman" w:cs="Times New Roman"/>
                <w:sz w:val="20"/>
                <w:szCs w:val="20"/>
              </w:rPr>
              <w:br/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pandia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/ УЧИ.РУ </w:t>
            </w:r>
            <w:r w:rsidRPr="00AD7F4D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://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uchi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catalog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/5-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klass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/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grade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-790</w:t>
            </w:r>
          </w:p>
        </w:tc>
      </w:tr>
    </w:tbl>
    <w:p w:rsidR="00222343" w:rsidRPr="00DB3E6C" w:rsidRDefault="00222343" w:rsidP="00222343">
      <w:pPr>
        <w:spacing w:line="240" w:lineRule="auto"/>
        <w:rPr>
          <w:rFonts w:ascii="Times New Roman" w:eastAsia="MS Mincho" w:hAnsi="Times New Roman" w:cs="Times New Roman"/>
          <w:sz w:val="24"/>
          <w:szCs w:val="24"/>
        </w:rPr>
        <w:sectPr w:rsidR="00222343" w:rsidRPr="00DB3E6C">
          <w:pgSz w:w="16840" w:h="11900"/>
          <w:pgMar w:top="284" w:right="640" w:bottom="1132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851"/>
        <w:gridCol w:w="1134"/>
        <w:gridCol w:w="992"/>
        <w:gridCol w:w="992"/>
        <w:gridCol w:w="3544"/>
        <w:gridCol w:w="1134"/>
        <w:gridCol w:w="4021"/>
      </w:tblGrid>
      <w:tr w:rsidR="00222343" w:rsidTr="00BF67CD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lastRenderedPageBreak/>
              <w:t>3.2.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08.04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 по теме «Зачем нужен режим дня? Почему нужно правильно питаться?»;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Беседа по теме «Что может случиться на прогулке, на игровой площадке, дома и в школе, если не соблюдать правила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безопасности»;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ind w:left="14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mob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com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infourok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AD7F4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https://multiurok.ru/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 xml:space="preserve">/PANDIA https://pandia.ru/ УЧИ.РУ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https://uchi.ru/catalog/rus/5-klass/grade-790</w:t>
            </w:r>
          </w:p>
        </w:tc>
      </w:tr>
      <w:tr w:rsidR="00222343" w:rsidRPr="00DB3E6C" w:rsidTr="00BF67CD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Правила  безопасности в школе (маршрут до школы, правила поведения на  занятиях, переменах, при приёмах пищи, а также на пришкольной территории).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15.04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Ролевая игра по теме «Мы — пешеходы»;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Ролеваяигра;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ind w:left="14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mob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com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infourok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https://multiurok.ru/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 xml:space="preserve">/PANDIA https://pandia.ru/ УЧИ.РУ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https://uchi.ru/catalog/rus/5-klass/grade-790</w:t>
            </w:r>
          </w:p>
        </w:tc>
      </w:tr>
      <w:tr w:rsidR="00222343" w:rsidRPr="00DB3E6C" w:rsidTr="00BF67CD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Правила безопасного поведения пассажира наземного транспорта и метро. </w:t>
            </w:r>
            <w:r w:rsidRPr="00B7234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Номера телефонов экстренной помощи.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22.04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26.04</w:t>
            </w:r>
          </w:p>
          <w:p w:rsidR="00222343" w:rsidRPr="007D3B3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Беседа по теме «Правила поведения в общественном транспорте»;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Устныйопрос;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ind w:left="14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mob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com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infourok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https://multiurok.ru/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 xml:space="preserve">/PANDIA https://pandia.ru/ УЧИ.РУ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https://uchi.ru/catalog/rus/5-klass/grade-790</w:t>
            </w:r>
          </w:p>
        </w:tc>
      </w:tr>
      <w:tr w:rsidR="00222343" w:rsidRPr="00DB3E6C" w:rsidTr="00BF67CD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66" w:after="0" w:line="240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Правила поведения при пользовании  компьютером. Безопасность в Интернете (коммуникация  в мессенджерах и социальных группах) в условиях контролируемого доступа в Интернет.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03.05</w:t>
            </w:r>
          </w:p>
          <w:p w:rsidR="00222343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06.05</w:t>
            </w:r>
          </w:p>
          <w:p w:rsidR="00222343" w:rsidRPr="00AA2BDD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 по теме «Правила пользования компьютером»;;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Практическаяработа;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B72347" w:rsidRDefault="00222343" w:rsidP="00BF67CD">
            <w:pPr>
              <w:ind w:left="14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МЭО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mob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-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com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РЭШ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resh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edu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ИНФОУРОК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://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infourok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ru</w:t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/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</w:r>
            <w:r w:rsidRPr="00384C8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МУЛЬТИУРОК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https://multiurok.ru/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 xml:space="preserve">/PANDIA https://pandia.ru/ УЧИ.РУ </w:t>
            </w:r>
            <w:r w:rsidRPr="00B72347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br/>
              <w:t>https://uchi.ru/catalog/rus/5-klass/grade-790</w:t>
            </w:r>
          </w:p>
        </w:tc>
      </w:tr>
      <w:tr w:rsidR="00222343" w:rsidRPr="00DE3ED7" w:rsidTr="00BF67CD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Итогопоразделу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12</w:t>
            </w:r>
          </w:p>
        </w:tc>
        <w:tc>
          <w:tcPr>
            <w:tcW w:w="11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06F9B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222343" w:rsidRPr="00DE3ED7" w:rsidTr="00BF67CD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Резервноевремя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</w:t>
            </w:r>
          </w:p>
        </w:tc>
        <w:tc>
          <w:tcPr>
            <w:tcW w:w="11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E6D7E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13.05, 17.05, 20.05, 24.05, 26.05,31.05 (1 пров.)</w:t>
            </w:r>
          </w:p>
        </w:tc>
      </w:tr>
      <w:tr w:rsidR="00222343" w:rsidRPr="00DE3ED7" w:rsidTr="00BF67CD">
        <w:trPr>
          <w:trHeight w:hRule="exact" w:val="32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DE3ED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06F9B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6+1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306F9B" w:rsidRDefault="00222343" w:rsidP="00BF67CD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96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22343" w:rsidRPr="00DE3ED7" w:rsidRDefault="00222343" w:rsidP="00BF67CD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22343" w:rsidRPr="00814183" w:rsidRDefault="00222343" w:rsidP="00222343">
      <w:pPr>
        <w:spacing w:line="240" w:lineRule="auto"/>
        <w:rPr>
          <w:rFonts w:ascii="Cambria" w:eastAsia="MS Mincho" w:hAnsi="Cambria" w:cs="Times New Roman"/>
        </w:rPr>
        <w:sectPr w:rsidR="00222343" w:rsidRPr="0081418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85C36" w:rsidRPr="00C85C36" w:rsidRDefault="00C85C36" w:rsidP="00C85C36">
      <w:pPr>
        <w:autoSpaceDE w:val="0"/>
        <w:autoSpaceDN w:val="0"/>
        <w:spacing w:after="64" w:line="240" w:lineRule="auto"/>
        <w:rPr>
          <w:rFonts w:ascii="Cambria" w:eastAsia="MS Mincho" w:hAnsi="Cambria" w:cs="Times New Roman"/>
        </w:rPr>
      </w:pPr>
    </w:p>
    <w:p w:rsidR="00716FDB" w:rsidRPr="00C85C36" w:rsidRDefault="00C85C36" w:rsidP="00222343">
      <w:pPr>
        <w:autoSpaceDE w:val="0"/>
        <w:autoSpaceDN w:val="0"/>
        <w:spacing w:after="320" w:line="240" w:lineRule="auto"/>
        <w:rPr>
          <w:rFonts w:ascii="Cambria" w:eastAsia="MS Mincho" w:hAnsi="Cambria" w:cs="Times New Roman"/>
          <w:lang w:val="en-US"/>
        </w:rPr>
      </w:pPr>
      <w:r w:rsidRPr="00C85C36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ПОУРОЧНОЕ ПЛАНИРОВАНИЕ</w:t>
      </w:r>
    </w:p>
    <w:tbl>
      <w:tblPr>
        <w:tblW w:w="10630" w:type="dxa"/>
        <w:tblInd w:w="6" w:type="dxa"/>
        <w:tblLayout w:type="fixed"/>
        <w:tblLook w:val="04A0"/>
      </w:tblPr>
      <w:tblGrid>
        <w:gridCol w:w="504"/>
        <w:gridCol w:w="3288"/>
        <w:gridCol w:w="734"/>
        <w:gridCol w:w="1002"/>
        <w:gridCol w:w="992"/>
        <w:gridCol w:w="1276"/>
        <w:gridCol w:w="1134"/>
        <w:gridCol w:w="1700"/>
      </w:tblGrid>
      <w:tr w:rsidR="006C7CD1" w:rsidRPr="00F90545" w:rsidTr="00883C73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6C7CD1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6C7CD1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72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6C7CD1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6C7CD1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6C7CD1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6C7CD1" w:rsidRPr="00F90545" w:rsidTr="00847B64">
        <w:trPr>
          <w:trHeight w:hRule="exact" w:val="1003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716FDB"/>
        </w:tc>
        <w:tc>
          <w:tcPr>
            <w:tcW w:w="3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6C7CD1" w:rsidRPr="00F90545" w:rsidRDefault="006C7CD1" w:rsidP="00716FDB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4"/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62" w:lineRule="auto"/>
              <w:ind w:left="72"/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62" w:lineRule="auto"/>
              <w:ind w:left="72"/>
            </w:pPr>
            <w:r w:rsidRPr="00F90545"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CD1" w:rsidRPr="006C7CD1" w:rsidRDefault="006C7CD1" w:rsidP="006C7CD1">
            <w:pPr>
              <w:autoSpaceDE w:val="0"/>
              <w:autoSpaceDN w:val="0"/>
              <w:spacing w:after="0" w:line="262" w:lineRule="auto"/>
              <w:ind w:left="7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r w:rsidRPr="006C7CD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6C7CD1" w:rsidRDefault="006C7CD1" w:rsidP="006C7CD1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6C7CD1">
              <w:rPr>
                <w:rFonts w:ascii="Times New Roman" w:hAnsi="Times New Roman" w:cs="Times New Roman"/>
                <w:b/>
              </w:rPr>
              <w:t>о факту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716FDB"/>
        </w:tc>
      </w:tr>
      <w:tr w:rsidR="006C7CD1" w:rsidRPr="00F90545" w:rsidTr="00847B64">
        <w:trPr>
          <w:trHeight w:hRule="exact" w:val="13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/>
              <w:ind w:left="72" w:right="43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Наша Родина  —  Россия, Российская  Федерация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Россия  и её столица на карте.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194F11" w:rsidP="00410540">
            <w:pPr>
              <w:jc w:val="center"/>
            </w:pPr>
            <w:r>
              <w:t>03.09.2022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Государственные символы России.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194F11" w:rsidP="00410540">
            <w:pPr>
              <w:jc w:val="center"/>
            </w:pPr>
            <w:r>
              <w:t>07.</w:t>
            </w:r>
            <w:r w:rsidR="00BE4450"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Москва — столица России. Святыни Москвы — святыни России: Кремль, Красная 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площадь, Большой театр и др.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47B64">
        <w:trPr>
          <w:trHeight w:hRule="exact" w:val="23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847B64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Характеристика отдельных исторических событий, 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связанных с Москвой 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(основание Москвы, 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строительство Кремля и др.). Герб  Москвы.Расположение  Москвы  на карте.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47B64">
        <w:trPr>
          <w:trHeight w:hRule="exact" w:val="7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 Города  России.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47B64">
        <w:trPr>
          <w:trHeight w:hRule="exact" w:val="12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62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Россия — многонациональное государство.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 w:rsidR="00306F9B"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</w:tr>
      <w:tr w:rsidR="006C7CD1" w:rsidRPr="00F90545" w:rsidTr="00847B64">
        <w:trPr>
          <w:trHeight w:hRule="exact" w:val="7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100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100" w:after="0" w:line="262" w:lineRule="auto"/>
              <w:ind w:left="72" w:right="144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Народы России, их традиции, обычаи, праздники.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24.09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47B64">
        <w:trPr>
          <w:trHeight w:hRule="exact" w:val="13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100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100" w:after="0" w:line="271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Родной край, его природные и культурные </w:t>
            </w:r>
            <w:r w:rsidRPr="00F90545"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достопримечательности.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410540" w:rsidP="00410540">
            <w:pPr>
              <w:autoSpaceDE w:val="0"/>
              <w:autoSpaceDN w:val="0"/>
              <w:spacing w:before="100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100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 w:rsidR="00883C73">
              <w:rPr>
                <w:rFonts w:ascii="Times New Roman" w:eastAsia="Times New Roman" w:hAnsi="Times New Roman"/>
                <w:color w:val="000000"/>
                <w:sz w:val="24"/>
              </w:rPr>
              <w:t>практич. работа</w:t>
            </w:r>
          </w:p>
        </w:tc>
      </w:tr>
      <w:tr w:rsidR="006C7CD1" w:rsidRPr="00F90545" w:rsidTr="00847B64">
        <w:trPr>
          <w:trHeight w:hRule="exact" w:val="162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ind w:left="72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 w:rsidR="00A16DC3" w:rsidRPr="00F90545">
              <w:rPr>
                <w:rFonts w:ascii="Times New Roman" w:eastAsia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01.10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14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A16DC3" w:rsidP="00716FDB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Хозяйственные занятия,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профессии жителей родного края. Значение труда в жизни человека и общества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05.10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 w:rsidR="00073B43"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</w:tr>
      <w:tr w:rsidR="006C7CD1" w:rsidRPr="00F90545" w:rsidTr="00847B64">
        <w:trPr>
          <w:trHeight w:hRule="exact" w:val="8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5778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Семья. Семейные ценности и традиции.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08.10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21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5778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Родословная. Составление схемы родословного древа, истории семьи.Практическая работа по теме «Составление схемы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родословного древа семьи»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883C73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работа</w:t>
            </w:r>
          </w:p>
        </w:tc>
      </w:tr>
      <w:tr w:rsidR="006C7CD1" w:rsidRPr="00F90545" w:rsidTr="00883C73">
        <w:trPr>
          <w:trHeight w:hRule="exact" w:val="112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5778D1" w:rsidP="00A16DC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Совместный труд и отдых. Участие детей в делах семьи.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47B64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A16DC3" w:rsidRDefault="005778D1" w:rsidP="00883C73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культурного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поведения в общественных местах.</w:t>
            </w:r>
            <w:r w:rsidR="00A16DC3" w:rsidRPr="00A16DC3">
              <w:rPr>
                <w:rFonts w:ascii="Times New Roman" w:hAnsi="Times New Roman" w:cs="Times New Roman"/>
                <w:w w:val="97"/>
                <w:sz w:val="24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C7CD1" w:rsidRPr="00F90545" w:rsidTr="00883C73">
        <w:trPr>
          <w:trHeight w:hRule="exact" w:val="225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5778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Доброта, справедливость, честность, уважение к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чужому мнению и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особенностям других людей— главные правила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взаимоотношений членов общества.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22.10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22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  <w:r w:rsidR="005778D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Доброта, справедливость, честность, уважение к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чужому мнению и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особенностям других людей— главные правила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взаимоотношений членов общества.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5778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26.10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7D0E99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</w:tr>
      <w:tr w:rsidR="006C7CD1" w:rsidRPr="00F90545" w:rsidTr="00883C73">
        <w:trPr>
          <w:trHeight w:hRule="exact" w:val="138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Методы познания природы: наблюдения, опыты,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измерения.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09.11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883C73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работа</w:t>
            </w:r>
          </w:p>
        </w:tc>
      </w:tr>
      <w:tr w:rsidR="006C7CD1" w:rsidRPr="00F90545" w:rsidTr="00847B64">
        <w:trPr>
          <w:trHeight w:hRule="exact" w:val="7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Звёзды и созвездия,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наблюдения звёздного неба.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Планеты.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Чем Земля отличается от других планет.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19.11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8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5778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Чем Земля отличается от других планет.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BE4450" w:rsidP="00410540">
            <w:pPr>
              <w:jc w:val="center"/>
            </w:pPr>
            <w:r>
              <w:t>23.11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6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Условия жизни на Земле.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883C73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работа</w:t>
            </w:r>
          </w:p>
        </w:tc>
      </w:tr>
      <w:tr w:rsidR="00D54BAA" w:rsidRPr="00F90545" w:rsidTr="00883C73">
        <w:trPr>
          <w:trHeight w:hRule="exact" w:val="8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Изображения Земли: глобус, карта, план.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30.11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4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Изображения Земли: глобус, карта, план.Практическая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работа с глобусом;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54BAA" w:rsidRPr="00F90545" w:rsidTr="00883C73">
        <w:trPr>
          <w:trHeight w:hRule="exact" w:val="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Изображения Земли: глобус, карта, план.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84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Карта мира.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28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Материки, океаны.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 w:rsidR="007D0E99"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</w:tr>
      <w:tr w:rsidR="00D54BAA" w:rsidRPr="00F90545" w:rsidTr="00883C73">
        <w:trPr>
          <w:trHeight w:hRule="exact" w:val="17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Материки, океаны.</w:t>
            </w:r>
          </w:p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Практическая работа с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картой: «Как показывать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объекты на настенной карте»;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54BAA" w:rsidRPr="00F90545" w:rsidTr="00883C73">
        <w:trPr>
          <w:trHeight w:hRule="exact" w:val="12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Определение сторон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горизонта при помощи компаса.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883C73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5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Ориентирование на местности по местным природным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признакам, Солнцу.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2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Компас, устройство;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ориентирование с помощью компаса.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11.01.2023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883C73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работа</w:t>
            </w:r>
          </w:p>
        </w:tc>
      </w:tr>
      <w:tr w:rsidR="00D54BAA" w:rsidRPr="00F90545" w:rsidTr="00883C73">
        <w:trPr>
          <w:trHeight w:hRule="exact" w:val="8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Многообразие растений.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7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2607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33</w:t>
            </w:r>
            <w:r w:rsidR="006C7CD1"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Деревья, кустарники, травы.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D54BAA" w:rsidP="00410540">
            <w:pPr>
              <w:jc w:val="center"/>
            </w:pPr>
            <w:r>
              <w:t>18</w:t>
            </w:r>
            <w:r w:rsidR="00BE4450"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716FDB" w:rsidRDefault="006C7CD1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7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Деревья, кустарники, травы.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7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Дикорастущие и культурные растения.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8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Дикорастущие и культурные растения.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6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Связи в природе.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5F268D" w:rsidRDefault="00D54BAA" w:rsidP="005F268D">
            <w:pPr>
              <w:ind w:left="62" w:hanging="6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426B55">
              <w:rPr>
                <w:rFonts w:ascii="Times New Roman" w:eastAsia="Times New Roman" w:hAnsi="Times New Roman"/>
                <w:color w:val="000000"/>
                <w:sz w:val="24"/>
              </w:rPr>
              <w:t>Годовой ход изменений в жизни растений.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98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2607A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Многообразие животных.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Дикие и домашние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6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Многообразие животных.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Животные живого уголка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6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Многообразие животных.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Про кошек и собак.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410540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410540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0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623E0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Насекомые: 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общая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характеристика внешних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признаков.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9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623E0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Рыбы: 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общая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характеристика внешних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признаков.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1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Птицы, звери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: общая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характеристика внешних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признаков. Связи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4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емноводные,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пресмыкающиеся: общая характеристика внешних признаков.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2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Годовой ход изменений в жизни животных.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7D0E99" w:rsidP="00410540">
            <w:pPr>
              <w:tabs>
                <w:tab w:val="left" w:pos="1134"/>
                <w:tab w:val="left" w:pos="1418"/>
              </w:tabs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</w:tr>
      <w:tr w:rsidR="00D54BAA" w:rsidRPr="00F90545" w:rsidTr="00883C73">
        <w:trPr>
          <w:trHeight w:hRule="exact" w:val="8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Красная книга России, её значение.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3E0C" w:rsidRPr="00F90545" w:rsidTr="00883C73">
        <w:trPr>
          <w:trHeight w:hRule="exact" w:val="12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Отдельные представители растений и животных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Красной книги.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11</w:t>
            </w:r>
            <w:r w:rsidR="00623E0C"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883C73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работа</w:t>
            </w:r>
          </w:p>
        </w:tc>
      </w:tr>
      <w:tr w:rsidR="00623E0C" w:rsidRPr="00F90545" w:rsidTr="00883C7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49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Отдельные представители растений и животных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Красной книги.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15</w:t>
            </w:r>
            <w:r w:rsidR="00623E0C"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3E0C" w:rsidRPr="00F90545" w:rsidTr="00883C73">
        <w:trPr>
          <w:trHeight w:hRule="exact" w:val="14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18</w:t>
            </w:r>
            <w:r w:rsidR="00623E0C"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  <w:r w:rsidR="00410540"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</w:tr>
      <w:tr w:rsidR="00623E0C" w:rsidRPr="00F90545" w:rsidTr="00847B64">
        <w:trPr>
          <w:trHeight w:hRule="exact" w:val="17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5F268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Здоровый образ жизни: режим дня (чередование сна,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учебных занятий,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двигательной активности)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22</w:t>
            </w:r>
            <w:r w:rsidR="00623E0C"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1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ациональное питание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(количество приёмов пищи и рацион питания).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7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Физическая культура,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закаливание, игры на воздухе как условие сохранения и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укрепления здоровья.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1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 Физическая культура,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закаливание, игры на воздухе как условие сохранения и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укрепления здоровья.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21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школе (маршрут до школы, правила поведения на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занятиях, переменах, при приёмах пищи и на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пришкольной территории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3E0C" w:rsidRPr="00F90545" w:rsidTr="00847B64">
        <w:trPr>
          <w:trHeight w:hRule="exact" w:val="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 безопасности в быту и на прогулках.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19</w:t>
            </w:r>
            <w:r w:rsidR="00623E0C"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47B64" w:rsidRPr="00F90545" w:rsidTr="00847B64">
        <w:trPr>
          <w:trHeight w:hRule="exact" w:val="298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7B64" w:rsidRPr="00716FDB" w:rsidRDefault="00847B64" w:rsidP="00BF67C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47B64" w:rsidRPr="00716FDB" w:rsidRDefault="00847B64" w:rsidP="00BF67C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безопасного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поведения пассажира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наземного транспорта и метро (ожидание на остановке,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посадка, размещение в салоне или вагоне, высадка, знаки безопасности на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общественном транспорте).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7B64" w:rsidRPr="00716FDB" w:rsidRDefault="00847B64" w:rsidP="00BF67CD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7B64" w:rsidRPr="00716FDB" w:rsidRDefault="00847B64" w:rsidP="00BF67CD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7B64" w:rsidRPr="00716FDB" w:rsidRDefault="00847B64" w:rsidP="00BF67CD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7B64" w:rsidRPr="00F90545" w:rsidRDefault="00847B64" w:rsidP="00BF67CD">
            <w:pPr>
              <w:jc w:val="center"/>
            </w:pPr>
            <w:r>
              <w:t>22.04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B64" w:rsidRPr="00F90545" w:rsidRDefault="00847B64" w:rsidP="00BF67CD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7B64" w:rsidRPr="00716FDB" w:rsidRDefault="00847B64" w:rsidP="00BF67CD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410540">
        <w:trPr>
          <w:trHeight w:hRule="exact" w:val="29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58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безопасного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поведения пассажира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наземного транспорта и метро (ожидание на остановке,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посадка, размещение в салоне или вагоне, высадка, знаки безопасности на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общественном транспорте).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Номера телефонов экстренной помощи.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29.04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7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поведения при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пользовании компьютером.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410540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410540">
        <w:trPr>
          <w:trHeight w:hRule="exact" w:val="252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Безопасность в Интернете (коммуникация в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мессенджерах и социальных группах) в условиях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контролируемого доступа в Интернет.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06.05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54BAA" w:rsidRPr="00F90545" w:rsidTr="00883C73">
        <w:trPr>
          <w:trHeight w:hRule="exact" w:val="32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Безопасность в Интернете (коммуникация в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мессенджерах и социальных группах) в условиях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контролируемого доступа в Интернет.Практическая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работа по теме «Правила 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пользования компьютером»;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410540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</w:t>
            </w:r>
            <w:r w:rsidR="00D54BAA" w:rsidRPr="00F90545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54BAA" w:rsidRPr="00F90545" w:rsidTr="00883C7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Презентация проектов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«Родословная», «Города России», «Страны мира".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F90545" w:rsidRDefault="00D54BAA" w:rsidP="00410540">
            <w:pPr>
              <w:jc w:val="center"/>
            </w:pPr>
            <w:r>
              <w:t>13.05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AA" w:rsidRPr="00F90545" w:rsidRDefault="00D54BAA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4BAA" w:rsidRPr="00716FDB" w:rsidRDefault="00D54BAA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3E0C" w:rsidRPr="00F90545" w:rsidTr="00410540">
        <w:trPr>
          <w:trHeight w:hRule="exact" w:val="7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Путешествие по планете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17</w:t>
            </w:r>
            <w:r w:rsidR="00623E0C"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3E0C" w:rsidRPr="00F90545" w:rsidTr="00410540">
        <w:trPr>
          <w:trHeight w:hRule="exact" w:val="6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Страны мира.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20</w:t>
            </w:r>
            <w:r w:rsidR="00623E0C"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3E0C" w:rsidRPr="00F90545" w:rsidTr="00410540">
        <w:trPr>
          <w:trHeight w:hRule="exact" w:val="70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Лето. Времена года, их особенности.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623E0C" w:rsidP="00410540">
            <w:pPr>
              <w:jc w:val="center"/>
            </w:pPr>
            <w:r>
              <w:t>24.05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3E0C" w:rsidRPr="00F90545" w:rsidTr="00410540">
        <w:trPr>
          <w:trHeight w:hRule="exact" w:val="11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Проверим себя и оценим свои достижения по разделу</w:t>
            </w:r>
            <w:r w:rsidRPr="00716FD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«Страны мира».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410540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D54BAA" w:rsidP="00410540">
            <w:pPr>
              <w:jc w:val="center"/>
            </w:pPr>
            <w:r>
              <w:t>27</w:t>
            </w:r>
            <w:r w:rsidR="00623E0C"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410540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</w:t>
            </w:r>
          </w:p>
        </w:tc>
      </w:tr>
      <w:tr w:rsidR="00623E0C" w:rsidRPr="00F90545" w:rsidTr="00410540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CB22CB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68</w:t>
            </w: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716F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 xml:space="preserve">Обобщение. Викторина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F90545" w:rsidRDefault="00623E0C" w:rsidP="00410540">
            <w:pPr>
              <w:jc w:val="center"/>
            </w:pPr>
            <w:r>
              <w:t>31.05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E0C" w:rsidRPr="00F90545" w:rsidRDefault="00623E0C" w:rsidP="00410540">
            <w:pPr>
              <w:autoSpaceDE w:val="0"/>
              <w:autoSpaceDN w:val="0"/>
              <w:spacing w:before="98" w:after="0" w:line="262" w:lineRule="auto"/>
              <w:ind w:left="72"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3E0C" w:rsidRPr="00716FDB" w:rsidRDefault="00623E0C" w:rsidP="00410540">
            <w:pPr>
              <w:autoSpaceDE w:val="0"/>
              <w:autoSpaceDN w:val="0"/>
              <w:spacing w:before="98" w:after="0" w:line="262" w:lineRule="auto"/>
              <w:ind w:left="72" w:right="141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C7CD1" w:rsidRPr="00F90545" w:rsidTr="00883C73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716FDB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F90545"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073B43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6+1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073B43" w:rsidP="00410540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D1" w:rsidRPr="00F90545" w:rsidRDefault="006C7CD1" w:rsidP="0041054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CD1" w:rsidRPr="00F90545" w:rsidRDefault="006C7CD1" w:rsidP="00410540">
            <w:pPr>
              <w:jc w:val="center"/>
            </w:pPr>
          </w:p>
        </w:tc>
      </w:tr>
    </w:tbl>
    <w:p w:rsidR="00623E0C" w:rsidRDefault="00623E0C" w:rsidP="00716FDB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716FDB" w:rsidRPr="006C7CD1" w:rsidRDefault="00716FDB" w:rsidP="00716FDB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6C7CD1">
        <w:rPr>
          <w:rFonts w:ascii="Times New Roman" w:eastAsia="Times New Roman" w:hAnsi="Times New Roman" w:cs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716FDB" w:rsidRPr="006C7CD1" w:rsidRDefault="00716FDB" w:rsidP="00716FDB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</w:rPr>
      </w:pPr>
      <w:r w:rsidRPr="006C7CD1">
        <w:rPr>
          <w:rFonts w:ascii="Times New Roman" w:eastAsia="Times New Roman" w:hAnsi="Times New Roman" w:cs="Times New Roman"/>
          <w:b/>
          <w:color w:val="000000"/>
          <w:sz w:val="24"/>
        </w:rPr>
        <w:t>ОБЯЗАТЕЛЬНЫЕ УЧЕБНЫЕ МАТЕРИАЛЫ ДЛЯ УЧЕНИКА</w:t>
      </w:r>
    </w:p>
    <w:p w:rsidR="00716FDB" w:rsidRPr="00716FDB" w:rsidRDefault="00716FDB" w:rsidP="00716FDB">
      <w:pPr>
        <w:autoSpaceDE w:val="0"/>
        <w:autoSpaceDN w:val="0"/>
        <w:spacing w:before="166" w:after="0" w:line="271" w:lineRule="auto"/>
        <w:ind w:right="720"/>
        <w:rPr>
          <w:rFonts w:ascii="Cambria" w:eastAsia="MS Mincho" w:hAnsi="Cambria" w:cs="Times New Roman"/>
        </w:rPr>
      </w:pP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Окружающий мир (в 2 частях), 2 класс /Плешаков А.А., Акционерное общество «Издательство«Просвещение»; </w:t>
      </w:r>
      <w:r w:rsidRPr="00716FDB">
        <w:rPr>
          <w:rFonts w:ascii="Cambria" w:eastAsia="MS Mincho" w:hAnsi="Cambria" w:cs="Times New Roman"/>
        </w:rPr>
        <w:br/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Введите свой вариант:</w:t>
      </w:r>
    </w:p>
    <w:p w:rsidR="00716FDB" w:rsidRPr="00716FDB" w:rsidRDefault="00716FDB" w:rsidP="00716FDB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716FDB">
        <w:rPr>
          <w:rFonts w:ascii="Times New Roman" w:eastAsia="Times New Roman" w:hAnsi="Times New Roman" w:cs="Times New Roman"/>
          <w:b/>
          <w:color w:val="000000"/>
          <w:sz w:val="24"/>
        </w:rPr>
        <w:t>МЕТОДИЧЕСКИЕ МАТЕРИАЛЫ ДЛЯ УЧИТЕЛЯ</w:t>
      </w:r>
    </w:p>
    <w:p w:rsidR="00716FDB" w:rsidRPr="00716FDB" w:rsidRDefault="00716FDB" w:rsidP="00716FDB">
      <w:pPr>
        <w:autoSpaceDE w:val="0"/>
        <w:autoSpaceDN w:val="0"/>
        <w:spacing w:before="166" w:after="0" w:line="283" w:lineRule="auto"/>
        <w:rPr>
          <w:rFonts w:ascii="Cambria" w:eastAsia="MS Mincho" w:hAnsi="Cambria" w:cs="Times New Roman"/>
        </w:rPr>
      </w:pP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1. Плешаков А.А. Окружающий мир. Учебник для 2 класса начальной школы. 2 части / </w:t>
      </w:r>
      <w:r w:rsidRPr="00716FDB">
        <w:rPr>
          <w:rFonts w:ascii="Cambria" w:eastAsia="MS Mincho" w:hAnsi="Cambria" w:cs="Times New Roman"/>
        </w:rPr>
        <w:br/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А.А.Плешаков. – М.: Просвещение, 2012 </w:t>
      </w:r>
      <w:r w:rsidRPr="00716FDB">
        <w:rPr>
          <w:rFonts w:ascii="Cambria" w:eastAsia="MS Mincho" w:hAnsi="Cambria" w:cs="Times New Roman"/>
        </w:rPr>
        <w:br/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2. Плешаков А.А. От земли до неба: Атлас-определитель: Пособие для обучающихся образовательных учреждений / А.А. Плешаков. - М.: Просвещение, 2010 </w:t>
      </w:r>
      <w:r w:rsidRPr="00716FDB">
        <w:rPr>
          <w:rFonts w:ascii="Cambria" w:eastAsia="MS Mincho" w:hAnsi="Cambria" w:cs="Times New Roman"/>
        </w:rPr>
        <w:br/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3. Плешаков А.А. Зелёные страницы. Книга для обучающихся начальных классов / А.А. Плешаков. -М.: Просвещение, 2010. </w:t>
      </w:r>
    </w:p>
    <w:p w:rsidR="00410540" w:rsidRDefault="00716FDB" w:rsidP="00410540">
      <w:pPr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</w:rPr>
      </w:pPr>
      <w:r w:rsidRPr="00716FDB">
        <w:rPr>
          <w:rFonts w:ascii="Times New Roman" w:eastAsia="Times New Roman" w:hAnsi="Times New Roman" w:cs="Times New Roman"/>
          <w:color w:val="000000"/>
          <w:sz w:val="24"/>
        </w:rPr>
        <w:t>4.Т.Н.Максимова. Поурочные разработки по курсу окружающий мир к УМК А.А.Плешакова и др. («Школа России»)- М:- ВАКО,2014</w:t>
      </w:r>
    </w:p>
    <w:p w:rsidR="00410540" w:rsidRDefault="00410540" w:rsidP="00410540">
      <w:pPr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</w:rPr>
      </w:pPr>
    </w:p>
    <w:p w:rsidR="00716FDB" w:rsidRPr="00716FDB" w:rsidRDefault="00716FDB" w:rsidP="00410540">
      <w:pPr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</w:rPr>
      </w:pPr>
      <w:r w:rsidRPr="00716FDB">
        <w:rPr>
          <w:rFonts w:ascii="Times New Roman" w:eastAsia="Times New Roman" w:hAnsi="Times New Roman" w:cs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410540" w:rsidRDefault="00716FDB" w:rsidP="00847B64">
      <w:pPr>
        <w:autoSpaceDE w:val="0"/>
        <w:autoSpaceDN w:val="0"/>
        <w:spacing w:before="166" w:after="0"/>
        <w:ind w:right="2304"/>
        <w:rPr>
          <w:rFonts w:ascii="Times New Roman" w:eastAsia="Times New Roman" w:hAnsi="Times New Roman" w:cs="Times New Roman"/>
          <w:color w:val="000000"/>
          <w:sz w:val="24"/>
        </w:rPr>
      </w:pP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• Детские электронные книги и презентации: 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viki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rdf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716FDB">
        <w:rPr>
          <w:rFonts w:ascii="Cambria" w:eastAsia="MS Mincho" w:hAnsi="Cambria" w:cs="Times New Roman"/>
        </w:rPr>
        <w:br/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• Учительский портал: 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www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uchportal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716FDB">
        <w:rPr>
          <w:rFonts w:ascii="Cambria" w:eastAsia="MS Mincho" w:hAnsi="Cambria" w:cs="Times New Roman"/>
        </w:rPr>
        <w:br/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• Детские презентации 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viki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rdf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list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-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all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-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presentations</w:t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716FDB">
        <w:rPr>
          <w:rFonts w:ascii="Cambria" w:eastAsia="MS Mincho" w:hAnsi="Cambria" w:cs="Times New Roman"/>
        </w:rPr>
        <w:br/>
      </w:r>
      <w:r w:rsidRPr="00716FDB">
        <w:rPr>
          <w:rFonts w:ascii="Times New Roman" w:eastAsia="Times New Roman" w:hAnsi="Times New Roman" w:cs="Times New Roman"/>
          <w:color w:val="000000"/>
          <w:sz w:val="24"/>
        </w:rPr>
        <w:t xml:space="preserve">• Окружающий мир. 1-4класс. </w:t>
      </w:r>
      <w:r w:rsidRPr="00716FDB">
        <w:rPr>
          <w:rFonts w:ascii="Times New Roman" w:eastAsia="Times New Roman" w:hAnsi="Times New Roman" w:cs="Times New Roman"/>
          <w:color w:val="000000"/>
          <w:sz w:val="24"/>
          <w:lang w:val="en-US"/>
        </w:rPr>
        <w:t>CD-ROM. Эле</w:t>
      </w:r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ктронноеприложение к учебник</w:t>
      </w:r>
      <w:r w:rsidR="00410540">
        <w:rPr>
          <w:rFonts w:ascii="Times New Roman" w:eastAsia="Times New Roman" w:hAnsi="Times New Roman" w:cs="Times New Roman"/>
          <w:color w:val="000000"/>
          <w:sz w:val="24"/>
        </w:rPr>
        <w:t>у</w:t>
      </w:r>
    </w:p>
    <w:p w:rsidR="00847B64" w:rsidRDefault="00847B64" w:rsidP="00847B64">
      <w:pPr>
        <w:autoSpaceDE w:val="0"/>
        <w:autoSpaceDN w:val="0"/>
        <w:spacing w:before="166" w:after="0"/>
        <w:ind w:right="2304"/>
        <w:rPr>
          <w:rFonts w:ascii="Times New Roman" w:eastAsia="Times New Roman" w:hAnsi="Times New Roman" w:cs="Times New Roman"/>
          <w:color w:val="000000"/>
          <w:sz w:val="24"/>
        </w:rPr>
      </w:pPr>
    </w:p>
    <w:p w:rsidR="00BF67CD" w:rsidRDefault="00BF67CD" w:rsidP="00847B64">
      <w:pPr>
        <w:autoSpaceDE w:val="0"/>
        <w:autoSpaceDN w:val="0"/>
        <w:spacing w:before="166" w:after="0"/>
        <w:ind w:right="2304"/>
        <w:rPr>
          <w:rFonts w:ascii="Times New Roman" w:eastAsia="Times New Roman" w:hAnsi="Times New Roman" w:cs="Times New Roman"/>
          <w:color w:val="000000"/>
          <w:sz w:val="24"/>
        </w:rPr>
      </w:pPr>
    </w:p>
    <w:p w:rsidR="00BF67CD" w:rsidRDefault="00BF67CD" w:rsidP="00847B64">
      <w:pPr>
        <w:autoSpaceDE w:val="0"/>
        <w:autoSpaceDN w:val="0"/>
        <w:spacing w:before="166" w:after="0"/>
        <w:ind w:right="2304"/>
        <w:rPr>
          <w:rFonts w:ascii="Times New Roman" w:eastAsia="Times New Roman" w:hAnsi="Times New Roman" w:cs="Times New Roman"/>
          <w:color w:val="000000"/>
          <w:sz w:val="24"/>
        </w:rPr>
      </w:pPr>
    </w:p>
    <w:p w:rsidR="00BF67CD" w:rsidRPr="00847B64" w:rsidRDefault="00BF67CD" w:rsidP="00847B64">
      <w:pPr>
        <w:autoSpaceDE w:val="0"/>
        <w:autoSpaceDN w:val="0"/>
        <w:spacing w:before="166" w:after="0"/>
        <w:ind w:right="2304"/>
        <w:rPr>
          <w:rFonts w:ascii="Times New Roman" w:eastAsia="Times New Roman" w:hAnsi="Times New Roman" w:cs="Times New Roman"/>
          <w:color w:val="000000"/>
          <w:sz w:val="24"/>
        </w:rPr>
        <w:sectPr w:rsidR="00BF67CD" w:rsidRPr="00847B6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87C1D" w:rsidRPr="00716FDB" w:rsidRDefault="00487C1D" w:rsidP="00847B64">
      <w:pPr>
        <w:tabs>
          <w:tab w:val="left" w:pos="5893"/>
          <w:tab w:val="left" w:pos="7209"/>
        </w:tabs>
        <w:spacing w:line="240" w:lineRule="auto"/>
      </w:pPr>
    </w:p>
    <w:sectPr w:rsidR="00487C1D" w:rsidRPr="00716FDB" w:rsidSect="00716FDB">
      <w:pgSz w:w="11900" w:h="16840"/>
      <w:pgMar w:top="1276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4A1" w:rsidRDefault="003574A1" w:rsidP="00716FDB">
      <w:pPr>
        <w:spacing w:after="0" w:line="240" w:lineRule="auto"/>
      </w:pPr>
      <w:r>
        <w:separator/>
      </w:r>
    </w:p>
  </w:endnote>
  <w:endnote w:type="continuationSeparator" w:id="1">
    <w:p w:rsidR="003574A1" w:rsidRDefault="003574A1" w:rsidP="0071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4A1" w:rsidRDefault="003574A1" w:rsidP="00716FDB">
      <w:pPr>
        <w:spacing w:after="0" w:line="240" w:lineRule="auto"/>
      </w:pPr>
      <w:r>
        <w:separator/>
      </w:r>
    </w:p>
  </w:footnote>
  <w:footnote w:type="continuationSeparator" w:id="1">
    <w:p w:rsidR="003574A1" w:rsidRDefault="003574A1" w:rsidP="0071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FBB"/>
    <w:rsid w:val="00050FD8"/>
    <w:rsid w:val="00073B43"/>
    <w:rsid w:val="00166AFC"/>
    <w:rsid w:val="001859C0"/>
    <w:rsid w:val="00186EDB"/>
    <w:rsid w:val="00194F11"/>
    <w:rsid w:val="001A1CE5"/>
    <w:rsid w:val="00222343"/>
    <w:rsid w:val="002607AA"/>
    <w:rsid w:val="002A64D1"/>
    <w:rsid w:val="002B5278"/>
    <w:rsid w:val="002D18C2"/>
    <w:rsid w:val="002D5FBB"/>
    <w:rsid w:val="00306F9B"/>
    <w:rsid w:val="003574A1"/>
    <w:rsid w:val="003717D1"/>
    <w:rsid w:val="00380112"/>
    <w:rsid w:val="003E6D7E"/>
    <w:rsid w:val="00410540"/>
    <w:rsid w:val="00437CA0"/>
    <w:rsid w:val="00487C1D"/>
    <w:rsid w:val="00570C36"/>
    <w:rsid w:val="005778D1"/>
    <w:rsid w:val="005F268D"/>
    <w:rsid w:val="00623E0C"/>
    <w:rsid w:val="006961E0"/>
    <w:rsid w:val="006C7CD1"/>
    <w:rsid w:val="006E36C1"/>
    <w:rsid w:val="00716FDB"/>
    <w:rsid w:val="007D0E99"/>
    <w:rsid w:val="007D3B33"/>
    <w:rsid w:val="00814183"/>
    <w:rsid w:val="00847B64"/>
    <w:rsid w:val="00883C73"/>
    <w:rsid w:val="00887C2D"/>
    <w:rsid w:val="00A16DC3"/>
    <w:rsid w:val="00A85371"/>
    <w:rsid w:val="00AA2BDD"/>
    <w:rsid w:val="00B72347"/>
    <w:rsid w:val="00BE4450"/>
    <w:rsid w:val="00BF67CD"/>
    <w:rsid w:val="00C25C28"/>
    <w:rsid w:val="00C329F3"/>
    <w:rsid w:val="00C41873"/>
    <w:rsid w:val="00C77CE4"/>
    <w:rsid w:val="00C85C36"/>
    <w:rsid w:val="00CB22CB"/>
    <w:rsid w:val="00D14254"/>
    <w:rsid w:val="00D54BAA"/>
    <w:rsid w:val="00DB3E6C"/>
    <w:rsid w:val="00DD487C"/>
    <w:rsid w:val="00DE29A9"/>
    <w:rsid w:val="00DE3ED7"/>
    <w:rsid w:val="00DF512D"/>
    <w:rsid w:val="00E663E6"/>
    <w:rsid w:val="00E7469E"/>
    <w:rsid w:val="00F80C52"/>
    <w:rsid w:val="00FA1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7C2D"/>
  </w:style>
  <w:style w:type="paragraph" w:styleId="1">
    <w:name w:val="heading 1"/>
    <w:basedOn w:val="a1"/>
    <w:next w:val="a1"/>
    <w:link w:val="11"/>
    <w:uiPriority w:val="9"/>
    <w:qFormat/>
    <w:rsid w:val="00C85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C85C36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C85C36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5C36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85C36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85C36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85C36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85C36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85C36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C85C36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C85C36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C85C36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C85C36"/>
  </w:style>
  <w:style w:type="paragraph" w:styleId="a5">
    <w:name w:val="header"/>
    <w:basedOn w:val="a1"/>
    <w:link w:val="a6"/>
    <w:uiPriority w:val="99"/>
    <w:unhideWhenUsed/>
    <w:rsid w:val="00C85C36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C85C36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C85C36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C85C36"/>
    <w:rPr>
      <w:rFonts w:eastAsia="MS Mincho"/>
      <w:lang w:val="en-US"/>
    </w:rPr>
  </w:style>
  <w:style w:type="paragraph" w:styleId="a9">
    <w:name w:val="No Spacing"/>
    <w:uiPriority w:val="1"/>
    <w:qFormat/>
    <w:rsid w:val="00C85C36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C85C36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C85C36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C85C36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C85C36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2"/>
    <w:link w:val="ab"/>
    <w:uiPriority w:val="10"/>
    <w:rsid w:val="00C85C36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C85C36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2"/>
    <w:link w:val="ad"/>
    <w:uiPriority w:val="11"/>
    <w:rsid w:val="00C85C36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C85C36"/>
    <w:pPr>
      <w:ind w:left="720"/>
      <w:contextualSpacing/>
    </w:pPr>
    <w:rPr>
      <w:rFonts w:eastAsia="MS Mincho"/>
      <w:lang w:val="en-US"/>
    </w:rPr>
  </w:style>
  <w:style w:type="paragraph" w:styleId="af">
    <w:name w:val="Body Text"/>
    <w:basedOn w:val="a1"/>
    <w:link w:val="af0"/>
    <w:uiPriority w:val="99"/>
    <w:unhideWhenUsed/>
    <w:rsid w:val="00C85C36"/>
    <w:pPr>
      <w:spacing w:after="120"/>
    </w:pPr>
    <w:rPr>
      <w:rFonts w:eastAsia="MS Mincho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C85C36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C85C36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C85C36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C85C36"/>
    <w:pPr>
      <w:spacing w:after="120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C85C36"/>
    <w:rPr>
      <w:rFonts w:eastAsia="MS Mincho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C85C36"/>
    <w:pPr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C85C36"/>
    <w:pPr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C85C36"/>
    <w:pPr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C85C36"/>
    <w:pPr>
      <w:numPr>
        <w:numId w:val="1"/>
      </w:numPr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C85C36"/>
    <w:pPr>
      <w:numPr>
        <w:numId w:val="2"/>
      </w:numPr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C85C36"/>
    <w:pPr>
      <w:numPr>
        <w:numId w:val="3"/>
      </w:numPr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C85C36"/>
    <w:pPr>
      <w:numPr>
        <w:numId w:val="5"/>
      </w:numPr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C85C36"/>
    <w:pPr>
      <w:numPr>
        <w:numId w:val="6"/>
      </w:numPr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C85C36"/>
    <w:pPr>
      <w:numPr>
        <w:numId w:val="7"/>
      </w:numPr>
      <w:contextualSpacing/>
    </w:pPr>
    <w:rPr>
      <w:rFonts w:eastAsia="MS Mincho"/>
      <w:lang w:val="en-US"/>
    </w:rPr>
  </w:style>
  <w:style w:type="paragraph" w:styleId="af2">
    <w:name w:val="List Continue"/>
    <w:basedOn w:val="a1"/>
    <w:uiPriority w:val="99"/>
    <w:unhideWhenUsed/>
    <w:rsid w:val="00C85C36"/>
    <w:pPr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C85C36"/>
    <w:pPr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C85C36"/>
    <w:pPr>
      <w:spacing w:after="120"/>
      <w:ind w:left="1080"/>
      <w:contextualSpacing/>
    </w:pPr>
    <w:rPr>
      <w:rFonts w:eastAsia="MS Mincho"/>
      <w:lang w:val="en-US"/>
    </w:rPr>
  </w:style>
  <w:style w:type="paragraph" w:styleId="af3">
    <w:name w:val="macro"/>
    <w:link w:val="af4"/>
    <w:uiPriority w:val="99"/>
    <w:unhideWhenUsed/>
    <w:rsid w:val="00C85C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C85C36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C85C36"/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C85C36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C85C36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C85C36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C85C36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C85C36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C85C36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C85C36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C85C36"/>
    <w:pPr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5">
    <w:name w:val="Strong"/>
    <w:basedOn w:val="a2"/>
    <w:uiPriority w:val="22"/>
    <w:qFormat/>
    <w:rsid w:val="00C85C36"/>
    <w:rPr>
      <w:b/>
      <w:bCs/>
    </w:rPr>
  </w:style>
  <w:style w:type="character" w:styleId="af6">
    <w:name w:val="Emphasis"/>
    <w:basedOn w:val="a2"/>
    <w:uiPriority w:val="20"/>
    <w:qFormat/>
    <w:rsid w:val="00C85C36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C85C36"/>
    <w:pPr>
      <w:pBdr>
        <w:bottom w:val="single" w:sz="4" w:space="4" w:color="4F81BD"/>
      </w:pBdr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7">
    <w:name w:val="Выделенная цитата Знак"/>
    <w:basedOn w:val="a2"/>
    <w:link w:val="af8"/>
    <w:uiPriority w:val="30"/>
    <w:rsid w:val="00C85C36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C85C36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C85C36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C85C36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C85C36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C85C36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C85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"/>
    <w:next w:val="a1"/>
    <w:uiPriority w:val="39"/>
    <w:semiHidden/>
    <w:unhideWhenUsed/>
    <w:qFormat/>
    <w:rsid w:val="00C85C36"/>
    <w:pPr>
      <w:outlineLvl w:val="9"/>
    </w:pPr>
    <w:rPr>
      <w:lang w:val="en-US"/>
    </w:rPr>
  </w:style>
  <w:style w:type="table" w:styleId="afb">
    <w:name w:val="Table Grid"/>
    <w:basedOn w:val="a3"/>
    <w:uiPriority w:val="59"/>
    <w:rsid w:val="00C85C36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ветлая заливка1"/>
    <w:basedOn w:val="a3"/>
    <w:next w:val="afc"/>
    <w:uiPriority w:val="60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C85C36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C85C36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C85C36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C85C36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C85C36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C85C36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215">
    <w:name w:val="Заголовок 2 Знак1"/>
    <w:basedOn w:val="a2"/>
    <w:uiPriority w:val="9"/>
    <w:semiHidden/>
    <w:rsid w:val="00C85C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C85C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a"/>
    <w:uiPriority w:val="10"/>
    <w:qFormat/>
    <w:rsid w:val="00C85C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5">
    <w:name w:val="Название Знак1"/>
    <w:basedOn w:val="a2"/>
    <w:uiPriority w:val="10"/>
    <w:rsid w:val="00C85C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c"/>
    <w:uiPriority w:val="11"/>
    <w:qFormat/>
    <w:rsid w:val="00C85C36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6">
    <w:name w:val="Подзаголовок Знак1"/>
    <w:basedOn w:val="a2"/>
    <w:uiPriority w:val="11"/>
    <w:rsid w:val="00C85C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1"/>
    <w:next w:val="a1"/>
    <w:link w:val="27"/>
    <w:uiPriority w:val="29"/>
    <w:qFormat/>
    <w:rsid w:val="00C85C36"/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C85C36"/>
    <w:rPr>
      <w:i/>
      <w:iCs/>
      <w:color w:val="000000" w:themeColor="text1"/>
    </w:rPr>
  </w:style>
  <w:style w:type="character" w:customStyle="1" w:styleId="410">
    <w:name w:val="Заголовок 4 Знак1"/>
    <w:basedOn w:val="a2"/>
    <w:uiPriority w:val="9"/>
    <w:semiHidden/>
    <w:rsid w:val="00C85C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2"/>
    <w:uiPriority w:val="9"/>
    <w:semiHidden/>
    <w:rsid w:val="00C85C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2"/>
    <w:uiPriority w:val="9"/>
    <w:semiHidden/>
    <w:rsid w:val="00C85C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C85C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2"/>
    <w:uiPriority w:val="9"/>
    <w:semiHidden/>
    <w:rsid w:val="00C85C3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2"/>
    <w:uiPriority w:val="9"/>
    <w:semiHidden/>
    <w:rsid w:val="00C85C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Intense Quote"/>
    <w:basedOn w:val="a1"/>
    <w:next w:val="a1"/>
    <w:link w:val="af7"/>
    <w:uiPriority w:val="30"/>
    <w:qFormat/>
    <w:rsid w:val="00C85C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f7">
    <w:name w:val="Выделенная цитата Знак1"/>
    <w:basedOn w:val="a2"/>
    <w:uiPriority w:val="30"/>
    <w:rsid w:val="00C85C36"/>
    <w:rPr>
      <w:b/>
      <w:bCs/>
      <w:i/>
      <w:iCs/>
      <w:color w:val="4F81BD" w:themeColor="accent1"/>
    </w:rPr>
  </w:style>
  <w:style w:type="character" w:styleId="aff3">
    <w:name w:val="Subtle Emphasis"/>
    <w:basedOn w:val="a2"/>
    <w:uiPriority w:val="19"/>
    <w:qFormat/>
    <w:rsid w:val="00C85C36"/>
    <w:rPr>
      <w:i/>
      <w:iCs/>
      <w:color w:val="808080" w:themeColor="text1" w:themeTint="7F"/>
    </w:rPr>
  </w:style>
  <w:style w:type="character" w:styleId="aff4">
    <w:name w:val="Intense Emphasis"/>
    <w:basedOn w:val="a2"/>
    <w:uiPriority w:val="21"/>
    <w:qFormat/>
    <w:rsid w:val="00C85C36"/>
    <w:rPr>
      <w:b/>
      <w:bCs/>
      <w:i/>
      <w:iCs/>
      <w:color w:val="4F81BD" w:themeColor="accent1"/>
    </w:rPr>
  </w:style>
  <w:style w:type="character" w:styleId="aff5">
    <w:name w:val="Subtle Reference"/>
    <w:basedOn w:val="a2"/>
    <w:uiPriority w:val="31"/>
    <w:qFormat/>
    <w:rsid w:val="00C85C36"/>
    <w:rPr>
      <w:smallCaps/>
      <w:color w:val="C0504D" w:themeColor="accent2"/>
      <w:u w:val="single"/>
    </w:rPr>
  </w:style>
  <w:style w:type="character" w:styleId="aff6">
    <w:name w:val="Intense Reference"/>
    <w:basedOn w:val="a2"/>
    <w:uiPriority w:val="32"/>
    <w:qFormat/>
    <w:rsid w:val="00C85C36"/>
    <w:rPr>
      <w:b/>
      <w:bCs/>
      <w:smallCaps/>
      <w:color w:val="C0504D" w:themeColor="accent2"/>
      <w:spacing w:val="5"/>
      <w:u w:val="single"/>
    </w:rPr>
  </w:style>
  <w:style w:type="table" w:styleId="afc">
    <w:name w:val="Light Shading"/>
    <w:basedOn w:val="a3"/>
    <w:uiPriority w:val="60"/>
    <w:rsid w:val="00C85C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C85C3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C85C3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C85C3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C85C3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C85C3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C85C3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d">
    <w:name w:val="Light List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e">
    <w:name w:val="Light Grid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e">
    <w:name w:val="Medium Shading 1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">
    <w:name w:val="Dark List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0">
    <w:name w:val="Colorful Shading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2">
    <w:name w:val="Colorful Grid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7">
    <w:name w:val="Balloon Text"/>
    <w:basedOn w:val="a1"/>
    <w:link w:val="aff8"/>
    <w:uiPriority w:val="99"/>
    <w:semiHidden/>
    <w:unhideWhenUsed/>
    <w:rsid w:val="0038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2"/>
    <w:link w:val="aff7"/>
    <w:uiPriority w:val="99"/>
    <w:semiHidden/>
    <w:rsid w:val="00380112"/>
    <w:rPr>
      <w:rFonts w:ascii="Tahoma" w:hAnsi="Tahoma" w:cs="Tahoma"/>
      <w:sz w:val="16"/>
      <w:szCs w:val="16"/>
    </w:rPr>
  </w:style>
  <w:style w:type="character" w:styleId="aff9">
    <w:name w:val="Hyperlink"/>
    <w:basedOn w:val="a2"/>
    <w:uiPriority w:val="99"/>
    <w:unhideWhenUsed/>
    <w:rsid w:val="00CB2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C85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C85C36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C85C36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5C36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85C36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85C36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85C36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85C36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85C36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C85C36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C85C36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C85C36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C85C36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C85C36"/>
  </w:style>
  <w:style w:type="paragraph" w:styleId="a5">
    <w:name w:val="header"/>
    <w:basedOn w:val="a1"/>
    <w:link w:val="a6"/>
    <w:uiPriority w:val="99"/>
    <w:unhideWhenUsed/>
    <w:rsid w:val="00C85C36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C85C36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C85C36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C85C36"/>
    <w:rPr>
      <w:rFonts w:eastAsia="MS Mincho"/>
      <w:lang w:val="en-US"/>
    </w:rPr>
  </w:style>
  <w:style w:type="paragraph" w:styleId="a9">
    <w:name w:val="No Spacing"/>
    <w:uiPriority w:val="1"/>
    <w:qFormat/>
    <w:rsid w:val="00C85C36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C85C36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C85C36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C85C36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C85C36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2"/>
    <w:link w:val="ab"/>
    <w:uiPriority w:val="10"/>
    <w:rsid w:val="00C85C36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C85C36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2"/>
    <w:link w:val="ad"/>
    <w:uiPriority w:val="11"/>
    <w:rsid w:val="00C85C36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C85C36"/>
    <w:pPr>
      <w:ind w:left="720"/>
      <w:contextualSpacing/>
    </w:pPr>
    <w:rPr>
      <w:rFonts w:eastAsia="MS Mincho"/>
      <w:lang w:val="en-US"/>
    </w:rPr>
  </w:style>
  <w:style w:type="paragraph" w:styleId="af">
    <w:name w:val="Body Text"/>
    <w:basedOn w:val="a1"/>
    <w:link w:val="af0"/>
    <w:uiPriority w:val="99"/>
    <w:unhideWhenUsed/>
    <w:rsid w:val="00C85C36"/>
    <w:pPr>
      <w:spacing w:after="120"/>
    </w:pPr>
    <w:rPr>
      <w:rFonts w:eastAsia="MS Mincho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C85C36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C85C36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C85C36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C85C36"/>
    <w:pPr>
      <w:spacing w:after="120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C85C36"/>
    <w:rPr>
      <w:rFonts w:eastAsia="MS Mincho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C85C36"/>
    <w:pPr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C85C36"/>
    <w:pPr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C85C36"/>
    <w:pPr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C85C36"/>
    <w:pPr>
      <w:numPr>
        <w:numId w:val="1"/>
      </w:numPr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C85C36"/>
    <w:pPr>
      <w:numPr>
        <w:numId w:val="2"/>
      </w:numPr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C85C36"/>
    <w:pPr>
      <w:numPr>
        <w:numId w:val="3"/>
      </w:numPr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C85C36"/>
    <w:pPr>
      <w:numPr>
        <w:numId w:val="5"/>
      </w:numPr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C85C36"/>
    <w:pPr>
      <w:numPr>
        <w:numId w:val="6"/>
      </w:numPr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C85C36"/>
    <w:pPr>
      <w:numPr>
        <w:numId w:val="7"/>
      </w:numPr>
      <w:contextualSpacing/>
    </w:pPr>
    <w:rPr>
      <w:rFonts w:eastAsia="MS Mincho"/>
      <w:lang w:val="en-US"/>
    </w:rPr>
  </w:style>
  <w:style w:type="paragraph" w:styleId="af2">
    <w:name w:val="List Continue"/>
    <w:basedOn w:val="a1"/>
    <w:uiPriority w:val="99"/>
    <w:unhideWhenUsed/>
    <w:rsid w:val="00C85C36"/>
    <w:pPr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C85C36"/>
    <w:pPr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C85C36"/>
    <w:pPr>
      <w:spacing w:after="120"/>
      <w:ind w:left="1080"/>
      <w:contextualSpacing/>
    </w:pPr>
    <w:rPr>
      <w:rFonts w:eastAsia="MS Mincho"/>
      <w:lang w:val="en-US"/>
    </w:rPr>
  </w:style>
  <w:style w:type="paragraph" w:styleId="af3">
    <w:name w:val="macro"/>
    <w:link w:val="af4"/>
    <w:uiPriority w:val="99"/>
    <w:unhideWhenUsed/>
    <w:rsid w:val="00C85C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C85C36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C85C36"/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C85C36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C85C36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C85C36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C85C36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C85C36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C85C36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C85C36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C85C36"/>
    <w:pPr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5">
    <w:name w:val="Strong"/>
    <w:basedOn w:val="a2"/>
    <w:uiPriority w:val="22"/>
    <w:qFormat/>
    <w:rsid w:val="00C85C36"/>
    <w:rPr>
      <w:b/>
      <w:bCs/>
    </w:rPr>
  </w:style>
  <w:style w:type="character" w:styleId="af6">
    <w:name w:val="Emphasis"/>
    <w:basedOn w:val="a2"/>
    <w:uiPriority w:val="20"/>
    <w:qFormat/>
    <w:rsid w:val="00C85C36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C85C36"/>
    <w:pPr>
      <w:pBdr>
        <w:bottom w:val="single" w:sz="4" w:space="4" w:color="4F81BD"/>
      </w:pBdr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7">
    <w:name w:val="Выделенная цитата Знак"/>
    <w:basedOn w:val="a2"/>
    <w:link w:val="af8"/>
    <w:uiPriority w:val="30"/>
    <w:rsid w:val="00C85C36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C85C36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C85C36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C85C36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C85C36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C85C36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C85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"/>
    <w:next w:val="a1"/>
    <w:uiPriority w:val="39"/>
    <w:semiHidden/>
    <w:unhideWhenUsed/>
    <w:qFormat/>
    <w:rsid w:val="00C85C36"/>
    <w:pPr>
      <w:outlineLvl w:val="9"/>
    </w:pPr>
    <w:rPr>
      <w:lang w:val="en-US"/>
    </w:rPr>
  </w:style>
  <w:style w:type="table" w:styleId="afb">
    <w:name w:val="Table Grid"/>
    <w:basedOn w:val="a3"/>
    <w:uiPriority w:val="59"/>
    <w:rsid w:val="00C85C36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ветлая заливка1"/>
    <w:basedOn w:val="a3"/>
    <w:next w:val="afc"/>
    <w:uiPriority w:val="60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C85C36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C85C36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C85C36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C85C36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C85C36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C85C36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C85C36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C85C36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C85C36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C85C36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215">
    <w:name w:val="Заголовок 2 Знак1"/>
    <w:basedOn w:val="a2"/>
    <w:uiPriority w:val="9"/>
    <w:semiHidden/>
    <w:rsid w:val="00C85C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C85C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a"/>
    <w:uiPriority w:val="10"/>
    <w:qFormat/>
    <w:rsid w:val="00C85C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5">
    <w:name w:val="Название Знак1"/>
    <w:basedOn w:val="a2"/>
    <w:uiPriority w:val="10"/>
    <w:rsid w:val="00C85C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c"/>
    <w:uiPriority w:val="11"/>
    <w:qFormat/>
    <w:rsid w:val="00C85C36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6">
    <w:name w:val="Подзаголовок Знак1"/>
    <w:basedOn w:val="a2"/>
    <w:uiPriority w:val="11"/>
    <w:rsid w:val="00C85C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1"/>
    <w:next w:val="a1"/>
    <w:link w:val="27"/>
    <w:uiPriority w:val="29"/>
    <w:qFormat/>
    <w:rsid w:val="00C85C36"/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C85C36"/>
    <w:rPr>
      <w:i/>
      <w:iCs/>
      <w:color w:val="000000" w:themeColor="text1"/>
    </w:rPr>
  </w:style>
  <w:style w:type="character" w:customStyle="1" w:styleId="410">
    <w:name w:val="Заголовок 4 Знак1"/>
    <w:basedOn w:val="a2"/>
    <w:uiPriority w:val="9"/>
    <w:semiHidden/>
    <w:rsid w:val="00C85C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2"/>
    <w:uiPriority w:val="9"/>
    <w:semiHidden/>
    <w:rsid w:val="00C85C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2"/>
    <w:uiPriority w:val="9"/>
    <w:semiHidden/>
    <w:rsid w:val="00C85C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C85C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2"/>
    <w:uiPriority w:val="9"/>
    <w:semiHidden/>
    <w:rsid w:val="00C85C3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2"/>
    <w:uiPriority w:val="9"/>
    <w:semiHidden/>
    <w:rsid w:val="00C85C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Intense Quote"/>
    <w:basedOn w:val="a1"/>
    <w:next w:val="a1"/>
    <w:link w:val="af7"/>
    <w:uiPriority w:val="30"/>
    <w:qFormat/>
    <w:rsid w:val="00C85C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f7">
    <w:name w:val="Выделенная цитата Знак1"/>
    <w:basedOn w:val="a2"/>
    <w:uiPriority w:val="30"/>
    <w:rsid w:val="00C85C36"/>
    <w:rPr>
      <w:b/>
      <w:bCs/>
      <w:i/>
      <w:iCs/>
      <w:color w:val="4F81BD" w:themeColor="accent1"/>
    </w:rPr>
  </w:style>
  <w:style w:type="character" w:styleId="aff3">
    <w:name w:val="Subtle Emphasis"/>
    <w:basedOn w:val="a2"/>
    <w:uiPriority w:val="19"/>
    <w:qFormat/>
    <w:rsid w:val="00C85C36"/>
    <w:rPr>
      <w:i/>
      <w:iCs/>
      <w:color w:val="808080" w:themeColor="text1" w:themeTint="7F"/>
    </w:rPr>
  </w:style>
  <w:style w:type="character" w:styleId="aff4">
    <w:name w:val="Intense Emphasis"/>
    <w:basedOn w:val="a2"/>
    <w:uiPriority w:val="21"/>
    <w:qFormat/>
    <w:rsid w:val="00C85C36"/>
    <w:rPr>
      <w:b/>
      <w:bCs/>
      <w:i/>
      <w:iCs/>
      <w:color w:val="4F81BD" w:themeColor="accent1"/>
    </w:rPr>
  </w:style>
  <w:style w:type="character" w:styleId="aff5">
    <w:name w:val="Subtle Reference"/>
    <w:basedOn w:val="a2"/>
    <w:uiPriority w:val="31"/>
    <w:qFormat/>
    <w:rsid w:val="00C85C36"/>
    <w:rPr>
      <w:smallCaps/>
      <w:color w:val="C0504D" w:themeColor="accent2"/>
      <w:u w:val="single"/>
    </w:rPr>
  </w:style>
  <w:style w:type="character" w:styleId="aff6">
    <w:name w:val="Intense Reference"/>
    <w:basedOn w:val="a2"/>
    <w:uiPriority w:val="32"/>
    <w:qFormat/>
    <w:rsid w:val="00C85C36"/>
    <w:rPr>
      <w:b/>
      <w:bCs/>
      <w:smallCaps/>
      <w:color w:val="C0504D" w:themeColor="accent2"/>
      <w:spacing w:val="5"/>
      <w:u w:val="single"/>
    </w:rPr>
  </w:style>
  <w:style w:type="table" w:styleId="afc">
    <w:name w:val="Light Shading"/>
    <w:basedOn w:val="a3"/>
    <w:uiPriority w:val="60"/>
    <w:rsid w:val="00C85C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C85C3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C85C3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C85C3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C85C3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C85C3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C85C3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d">
    <w:name w:val="Light List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e">
    <w:name w:val="Light Grid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e">
    <w:name w:val="Medium Shading 1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C85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85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">
    <w:name w:val="Dark List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C85C3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0">
    <w:name w:val="Colorful Shading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2">
    <w:name w:val="Colorful Grid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C85C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7">
    <w:name w:val="Balloon Text"/>
    <w:basedOn w:val="a1"/>
    <w:link w:val="aff8"/>
    <w:uiPriority w:val="99"/>
    <w:semiHidden/>
    <w:unhideWhenUsed/>
    <w:rsid w:val="0038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2"/>
    <w:link w:val="aff7"/>
    <w:uiPriority w:val="99"/>
    <w:semiHidden/>
    <w:rsid w:val="00380112"/>
    <w:rPr>
      <w:rFonts w:ascii="Tahoma" w:hAnsi="Tahoma" w:cs="Tahoma"/>
      <w:sz w:val="16"/>
      <w:szCs w:val="16"/>
    </w:rPr>
  </w:style>
  <w:style w:type="character" w:styleId="aff9">
    <w:name w:val="Hyperlink"/>
    <w:basedOn w:val="a2"/>
    <w:uiPriority w:val="99"/>
    <w:unhideWhenUsed/>
    <w:rsid w:val="00CB22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6717</Words>
  <Characters>38289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Зульфия72</dc:creator>
  <cp:lastModifiedBy>!</cp:lastModifiedBy>
  <cp:revision>9</cp:revision>
  <cp:lastPrinted>2022-11-02T07:02:00Z</cp:lastPrinted>
  <dcterms:created xsi:type="dcterms:W3CDTF">2022-11-01T13:35:00Z</dcterms:created>
  <dcterms:modified xsi:type="dcterms:W3CDTF">2023-01-10T05:45:00Z</dcterms:modified>
</cp:coreProperties>
</file>